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9473F" w14:textId="7E3748DB" w:rsidR="001C4905" w:rsidRPr="00647C6B" w:rsidRDefault="001C4905" w:rsidP="005778F7">
      <w:pPr>
        <w:pStyle w:val="TitelBetreff11pt"/>
      </w:pPr>
      <w:bookmarkStart w:id="0" w:name="Betreff"/>
      <w:r w:rsidRPr="00647C6B">
        <w:t>Mitarbeite</w:t>
      </w:r>
      <w:r w:rsidR="005778F7">
        <w:t>nden-B</w:t>
      </w:r>
      <w:r w:rsidRPr="00647C6B">
        <w:t xml:space="preserve">eurteilung – Zielerreichung </w:t>
      </w:r>
      <w:r w:rsidR="00F06F9E">
        <w:t>[Jahr]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1276"/>
        <w:gridCol w:w="3827"/>
        <w:gridCol w:w="1848"/>
        <w:gridCol w:w="2972"/>
      </w:tblGrid>
      <w:tr w:rsidR="001C4905" w:rsidRPr="00647C6B" w14:paraId="0EBC93D8" w14:textId="77777777" w:rsidTr="00D93E21">
        <w:trPr>
          <w:trHeight w:val="9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bookmarkEnd w:id="0"/>
          <w:p w14:paraId="7F3F3052" w14:textId="49D4DF23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Name</w:t>
            </w: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362DC47B" w14:textId="1067ED48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</w:tcPr>
          <w:p w14:paraId="14D784EB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 xml:space="preserve">Funktion 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2B12E3DE" w14:textId="72148601" w:rsidR="001C4905" w:rsidRPr="00647C6B" w:rsidRDefault="001C4905" w:rsidP="00647C6B">
            <w:pPr>
              <w:rPr>
                <w:rFonts w:cstheme="minorHAnsi"/>
                <w:b/>
                <w:bCs/>
              </w:rPr>
            </w:pPr>
          </w:p>
        </w:tc>
      </w:tr>
      <w:tr w:rsidR="001C4905" w:rsidRPr="00647C6B" w14:paraId="0D2CCFAE" w14:textId="77777777" w:rsidTr="00D93E21">
        <w:trPr>
          <w:trHeight w:val="90"/>
        </w:trPr>
        <w:tc>
          <w:tcPr>
            <w:tcW w:w="1276" w:type="dxa"/>
            <w:tcBorders>
              <w:left w:val="nil"/>
              <w:right w:val="nil"/>
            </w:tcBorders>
          </w:tcPr>
          <w:p w14:paraId="738070ED" w14:textId="48B4151E" w:rsidR="001C4905" w:rsidRPr="00647C6B" w:rsidRDefault="00D93E21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Vornam</w:t>
            </w:r>
            <w:r>
              <w:rPr>
                <w:rFonts w:cstheme="minorHAnsi"/>
              </w:rPr>
              <w:t>e</w:t>
            </w:r>
          </w:p>
        </w:tc>
        <w:tc>
          <w:tcPr>
            <w:tcW w:w="3827" w:type="dxa"/>
            <w:tcBorders>
              <w:left w:val="nil"/>
              <w:right w:val="nil"/>
            </w:tcBorders>
          </w:tcPr>
          <w:p w14:paraId="21791B6D" w14:textId="7E06A6AA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848" w:type="dxa"/>
            <w:tcBorders>
              <w:left w:val="nil"/>
              <w:right w:val="nil"/>
            </w:tcBorders>
          </w:tcPr>
          <w:p w14:paraId="3E1DEAA8" w14:textId="048D2313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Vorgesetzte</w:t>
            </w:r>
            <w:r w:rsidR="00F06F9E">
              <w:rPr>
                <w:rFonts w:cstheme="minorHAnsi"/>
              </w:rPr>
              <w:t>(r)</w:t>
            </w:r>
          </w:p>
        </w:tc>
        <w:tc>
          <w:tcPr>
            <w:tcW w:w="2972" w:type="dxa"/>
            <w:tcBorders>
              <w:left w:val="nil"/>
              <w:right w:val="nil"/>
            </w:tcBorders>
          </w:tcPr>
          <w:p w14:paraId="1CC00281" w14:textId="7210BD2E" w:rsidR="001C4905" w:rsidRPr="00647C6B" w:rsidRDefault="001C4905" w:rsidP="00647C6B">
            <w:pPr>
              <w:rPr>
                <w:rFonts w:cstheme="minorHAnsi"/>
                <w:b/>
                <w:bCs/>
              </w:rPr>
            </w:pPr>
          </w:p>
        </w:tc>
      </w:tr>
      <w:tr w:rsidR="001C4905" w:rsidRPr="00647C6B" w14:paraId="73C048E4" w14:textId="77777777" w:rsidTr="002F3E55">
        <w:trPr>
          <w:trHeight w:val="596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B27FE43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Eintritt</w:t>
            </w: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1851FEB9" w14:textId="0736745E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</w:tcPr>
          <w:p w14:paraId="1CA5C365" w14:textId="4C4B4E9D" w:rsidR="001C4905" w:rsidRPr="00647C6B" w:rsidRDefault="00D93E21" w:rsidP="00647C6B">
            <w:pPr>
              <w:rPr>
                <w:rFonts w:cstheme="minorHAnsi"/>
              </w:rPr>
            </w:pPr>
            <w:r>
              <w:rPr>
                <w:rFonts w:cstheme="minorHAnsi"/>
              </w:rPr>
              <w:t>Beschäftigungsgrad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1E45B869" w14:textId="4B911051" w:rsidR="001C4905" w:rsidRPr="00647C6B" w:rsidRDefault="001C4905" w:rsidP="00647C6B">
            <w:pPr>
              <w:rPr>
                <w:rFonts w:cstheme="minorHAnsi"/>
                <w:b/>
                <w:bCs/>
              </w:rPr>
            </w:pPr>
          </w:p>
        </w:tc>
      </w:tr>
    </w:tbl>
    <w:p w14:paraId="32B94E3C" w14:textId="77777777" w:rsidR="001C4905" w:rsidRPr="00647C6B" w:rsidRDefault="001C4905" w:rsidP="00647C6B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647C6B" w14:paraId="05040D07" w14:textId="77777777" w:rsidTr="00647C6B">
        <w:trPr>
          <w:cantSplit/>
        </w:trPr>
        <w:tc>
          <w:tcPr>
            <w:tcW w:w="9464" w:type="dxa"/>
          </w:tcPr>
          <w:p w14:paraId="09FB33EF" w14:textId="490A988D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Datum des Gesprächs:</w:t>
            </w:r>
          </w:p>
        </w:tc>
      </w:tr>
      <w:tr w:rsidR="001C4905" w:rsidRPr="00647C6B" w14:paraId="1A1FC8D2" w14:textId="77777777" w:rsidTr="00647C6B">
        <w:trPr>
          <w:cantSplit/>
        </w:trPr>
        <w:tc>
          <w:tcPr>
            <w:tcW w:w="9464" w:type="dxa"/>
          </w:tcPr>
          <w:p w14:paraId="077477AC" w14:textId="71EB0D08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Datum des Zielvereinbarungsgesprächs:</w:t>
            </w:r>
          </w:p>
        </w:tc>
      </w:tr>
      <w:tr w:rsidR="001C4905" w:rsidRPr="00647C6B" w14:paraId="39C0DD0C" w14:textId="77777777" w:rsidTr="00647C6B">
        <w:trPr>
          <w:cantSplit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D0C4" w14:textId="56E45A4A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Beurteilungszeitraum:</w:t>
            </w:r>
            <w:r w:rsidR="00F06F9E">
              <w:rPr>
                <w:rFonts w:cstheme="minorHAnsi"/>
              </w:rPr>
              <w:t xml:space="preserve"> </w:t>
            </w:r>
          </w:p>
        </w:tc>
      </w:tr>
    </w:tbl>
    <w:p w14:paraId="36ECFA24" w14:textId="77777777" w:rsidR="001C4905" w:rsidRPr="00647C6B" w:rsidRDefault="001C4905" w:rsidP="00647C6B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126"/>
        <w:gridCol w:w="1486"/>
        <w:gridCol w:w="1338"/>
        <w:gridCol w:w="1486"/>
        <w:gridCol w:w="1487"/>
      </w:tblGrid>
      <w:tr w:rsidR="001C4905" w:rsidRPr="00647C6B" w14:paraId="703C7D33" w14:textId="77777777" w:rsidTr="00647C6B">
        <w:trPr>
          <w:cantSplit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44F651" w14:textId="001700F1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Mitarbeite</w:t>
            </w:r>
            <w:r w:rsidR="002E2A22">
              <w:rPr>
                <w:rFonts w:cstheme="minorHAnsi"/>
                <w:b/>
              </w:rPr>
              <w:t>nde</w:t>
            </w:r>
            <w:r w:rsidR="002E2A22" w:rsidRPr="002E2A22">
              <w:rPr>
                <w:rFonts w:cstheme="minorHAnsi"/>
                <w:b/>
              </w:rPr>
              <w:t>(r)</w:t>
            </w:r>
            <w:r w:rsidR="00406BBA">
              <w:rPr>
                <w:rFonts w:cstheme="minorHAnsi"/>
                <w:b/>
              </w:rPr>
              <w:t xml:space="preserve"> </w:t>
            </w:r>
            <w:r w:rsidRPr="00647C6B">
              <w:rPr>
                <w:rFonts w:cstheme="minorHAnsi"/>
                <w:b/>
              </w:rPr>
              <w:t>– Zufriedenheit mit Auswahl an möglichen Kriterien</w:t>
            </w:r>
          </w:p>
        </w:tc>
        <w:tc>
          <w:tcPr>
            <w:tcW w:w="57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B733D" w14:textId="77777777" w:rsidR="001C4905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Beurteilung aus Sicht der/des Mitarbeitenden</w:t>
            </w:r>
          </w:p>
          <w:p w14:paraId="3CAA66F4" w14:textId="076F1A6D" w:rsidR="00FD4F68" w:rsidRPr="00FD4F68" w:rsidRDefault="00FD4F68" w:rsidP="00647C6B">
            <w:pPr>
              <w:rPr>
                <w:rFonts w:cstheme="minorHAnsi"/>
              </w:rPr>
            </w:pPr>
            <w:r w:rsidRPr="00FD4F68">
              <w:rPr>
                <w:rFonts w:cstheme="minorHAnsi"/>
              </w:rPr>
              <w:t>(Leistungsgrade gem</w:t>
            </w:r>
            <w:r>
              <w:rPr>
                <w:rFonts w:cstheme="minorHAnsi"/>
              </w:rPr>
              <w:t>äss letzter Seite</w:t>
            </w:r>
            <w:r w:rsidRPr="00FD4F68">
              <w:rPr>
                <w:rFonts w:cstheme="minorHAnsi"/>
              </w:rPr>
              <w:t>)</w:t>
            </w:r>
          </w:p>
        </w:tc>
      </w:tr>
      <w:tr w:rsidR="001C4905" w:rsidRPr="00647C6B" w14:paraId="3041DD82" w14:textId="77777777" w:rsidTr="00647C6B">
        <w:trPr>
          <w:cantSplit/>
        </w:trPr>
        <w:tc>
          <w:tcPr>
            <w:tcW w:w="41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B9BF035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486" w:type="dxa"/>
            <w:tcBorders>
              <w:top w:val="nil"/>
            </w:tcBorders>
            <w:shd w:val="clear" w:color="auto" w:fill="auto"/>
          </w:tcPr>
          <w:p w14:paraId="085B03A3" w14:textId="77777777" w:rsidR="001C4905" w:rsidRPr="00647C6B" w:rsidRDefault="001C4905" w:rsidP="00647C6B">
            <w:pPr>
              <w:jc w:val="center"/>
              <w:rPr>
                <w:rFonts w:cstheme="minorHAnsi"/>
              </w:rPr>
            </w:pPr>
            <w:r w:rsidRPr="00647C6B">
              <w:rPr>
                <w:rFonts w:cstheme="minorHAnsi"/>
                <w:b/>
              </w:rPr>
              <w:t>A+</w:t>
            </w:r>
            <w:r w:rsidR="00647C6B">
              <w:rPr>
                <w:rFonts w:cstheme="minorHAnsi"/>
                <w:b/>
              </w:rPr>
              <w:br/>
            </w:r>
            <w:r w:rsidR="00647C6B" w:rsidRPr="00647C6B">
              <w:rPr>
                <w:rFonts w:cstheme="minorHAnsi"/>
              </w:rPr>
              <w:t>A</w:t>
            </w:r>
            <w:r w:rsidRPr="00647C6B">
              <w:rPr>
                <w:rFonts w:cstheme="minorHAnsi"/>
              </w:rPr>
              <w:t>usserordentlich</w:t>
            </w:r>
            <w:r w:rsidR="00647C6B">
              <w:rPr>
                <w:rFonts w:cstheme="minorHAnsi"/>
              </w:rPr>
              <w:t xml:space="preserve"> </w:t>
            </w:r>
            <w:r w:rsidR="00647C6B">
              <w:rPr>
                <w:rFonts w:cstheme="minorHAnsi"/>
              </w:rPr>
              <w:br/>
            </w:r>
            <w:r w:rsidRPr="00647C6B">
              <w:rPr>
                <w:rFonts w:cstheme="minorHAnsi"/>
              </w:rPr>
              <w:t>zufrieden</w:t>
            </w:r>
          </w:p>
        </w:tc>
        <w:tc>
          <w:tcPr>
            <w:tcW w:w="1338" w:type="dxa"/>
            <w:tcBorders>
              <w:top w:val="nil"/>
            </w:tcBorders>
            <w:shd w:val="clear" w:color="auto" w:fill="auto"/>
          </w:tcPr>
          <w:p w14:paraId="26A74AA6" w14:textId="77777777" w:rsidR="001C4905" w:rsidRPr="00647C6B" w:rsidRDefault="001C4905" w:rsidP="00647C6B">
            <w:pPr>
              <w:jc w:val="center"/>
              <w:rPr>
                <w:rFonts w:cstheme="minorHAnsi"/>
              </w:rPr>
            </w:pPr>
            <w:r w:rsidRPr="00647C6B">
              <w:rPr>
                <w:rFonts w:cstheme="minorHAnsi"/>
                <w:b/>
              </w:rPr>
              <w:t>A</w:t>
            </w:r>
            <w:r w:rsidR="00647C6B">
              <w:rPr>
                <w:rFonts w:cstheme="minorHAnsi"/>
                <w:b/>
              </w:rPr>
              <w:br/>
            </w:r>
            <w:r w:rsidRPr="00647C6B">
              <w:rPr>
                <w:rFonts w:cstheme="minorHAnsi"/>
              </w:rPr>
              <w:t>zufrieden</w:t>
            </w:r>
          </w:p>
        </w:tc>
        <w:tc>
          <w:tcPr>
            <w:tcW w:w="1486" w:type="dxa"/>
            <w:tcBorders>
              <w:top w:val="nil"/>
            </w:tcBorders>
            <w:shd w:val="clear" w:color="auto" w:fill="auto"/>
          </w:tcPr>
          <w:p w14:paraId="7AE79240" w14:textId="77777777" w:rsidR="001C4905" w:rsidRPr="00647C6B" w:rsidRDefault="001C4905" w:rsidP="00647C6B">
            <w:pPr>
              <w:jc w:val="center"/>
              <w:rPr>
                <w:rFonts w:cstheme="minorHAnsi"/>
              </w:rPr>
            </w:pPr>
            <w:r w:rsidRPr="00647C6B">
              <w:rPr>
                <w:rFonts w:cstheme="minorHAnsi"/>
                <w:b/>
              </w:rPr>
              <w:t>B</w:t>
            </w:r>
            <w:r w:rsidR="00647C6B">
              <w:rPr>
                <w:rFonts w:cstheme="minorHAnsi"/>
                <w:b/>
              </w:rPr>
              <w:br/>
            </w:r>
            <w:r w:rsidR="00647C6B" w:rsidRPr="00647C6B">
              <w:rPr>
                <w:rFonts w:cstheme="minorHAnsi"/>
              </w:rPr>
              <w:t>T</w:t>
            </w:r>
            <w:r w:rsidRPr="00647C6B">
              <w:rPr>
                <w:rFonts w:cstheme="minorHAnsi"/>
              </w:rPr>
              <w:t>eilweise</w:t>
            </w:r>
            <w:r w:rsidR="00647C6B">
              <w:rPr>
                <w:rFonts w:cstheme="minorHAnsi"/>
              </w:rPr>
              <w:t xml:space="preserve"> </w:t>
            </w:r>
            <w:r w:rsidRPr="00647C6B">
              <w:rPr>
                <w:rFonts w:cstheme="minorHAnsi"/>
              </w:rPr>
              <w:t>zufrieden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20E29A30" w14:textId="77777777" w:rsidR="001C4905" w:rsidRPr="00647C6B" w:rsidRDefault="001C4905" w:rsidP="00647C6B">
            <w:pPr>
              <w:jc w:val="center"/>
              <w:rPr>
                <w:rFonts w:cstheme="minorHAnsi"/>
              </w:rPr>
            </w:pPr>
            <w:r w:rsidRPr="00647C6B">
              <w:rPr>
                <w:rFonts w:cstheme="minorHAnsi"/>
                <w:b/>
              </w:rPr>
              <w:t>C</w:t>
            </w:r>
            <w:r w:rsidR="00647C6B">
              <w:rPr>
                <w:rFonts w:cstheme="minorHAnsi"/>
                <w:b/>
              </w:rPr>
              <w:br/>
            </w:r>
            <w:proofErr w:type="spellStart"/>
            <w:r w:rsidR="00647C6B" w:rsidRPr="00647C6B">
              <w:rPr>
                <w:rFonts w:cstheme="minorHAnsi"/>
              </w:rPr>
              <w:t>N</w:t>
            </w:r>
            <w:r w:rsidRPr="00647C6B">
              <w:rPr>
                <w:rFonts w:cstheme="minorHAnsi"/>
              </w:rPr>
              <w:t>icht</w:t>
            </w:r>
            <w:proofErr w:type="spellEnd"/>
            <w:r w:rsidR="00647C6B">
              <w:rPr>
                <w:rFonts w:cstheme="minorHAnsi"/>
              </w:rPr>
              <w:br/>
            </w:r>
            <w:r w:rsidRPr="00647C6B">
              <w:rPr>
                <w:rFonts w:cstheme="minorHAnsi"/>
              </w:rPr>
              <w:t>zufrieden</w:t>
            </w:r>
          </w:p>
        </w:tc>
      </w:tr>
      <w:tr w:rsidR="001C4905" w:rsidRPr="00647C6B" w14:paraId="4F96128F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DB954C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Klarheit und Verständlichkeit der übertragenen Verantwortung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FB72F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111633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76D00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292174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16F23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98518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56C37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947349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66B1219C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52DFB9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Qualität der zur Verfügung stehenden Arbeitsinstrumente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5DAC0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57020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9C562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553692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A16A4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948464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76553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382681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2E58188F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6341B4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Arbeitsorganisation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DC5CA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39086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DC1AD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98632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FF44BD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61751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FCBFD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30532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5C43956E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B2F90C" w14:textId="77777777" w:rsidR="001C4905" w:rsidRPr="00647C6B" w:rsidRDefault="00647C6B" w:rsidP="00647C6B">
            <w:pPr>
              <w:rPr>
                <w:rFonts w:cstheme="minorHAnsi"/>
              </w:rPr>
            </w:pPr>
            <w:r>
              <w:br w:type="page"/>
            </w:r>
            <w:r w:rsidR="001C4905" w:rsidRPr="00647C6B">
              <w:rPr>
                <w:rFonts w:cstheme="minorHAnsi"/>
              </w:rPr>
              <w:t>Arbeitsbelastung</w:t>
            </w:r>
            <w:r>
              <w:rPr>
                <w:rFonts w:cstheme="minorHAnsi"/>
              </w:rPr>
              <w:br/>
            </w:r>
            <w:r w:rsidR="001C4905" w:rsidRPr="00647C6B">
              <w:rPr>
                <w:rFonts w:cstheme="minorHAnsi"/>
              </w:rPr>
              <w:t>(Unter- bzw. Überforderung)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10905B1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42737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2C4A51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524163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7C6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2BD84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725904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15B16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78724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76E8131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C89513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Arbeitsklima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0BB3E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15714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0148A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18176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4D478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770984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BDA82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174791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7762290C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305089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Zusammenarbeit mit Vorgesetzten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8E7E3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57409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D8C299E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901828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2569FD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047035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5FF5B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411116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647B0F97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CD9AB6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Zusammenarbeit mit dem Team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B4FA9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90277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FDDE0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9574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C3B795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798685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AB3E2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966087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1DD6BD69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11F603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Aus- und Weiterbildungsmöglichkeiten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17A8F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375040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BA817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336529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06B69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597941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975CF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552226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0DB1464C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2D2FC6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Work-Life-Balance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8E957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84474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0914EE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6812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74BD5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569911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91568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2096590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7747A65D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28F80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 xml:space="preserve">Informationsfluss </w:t>
            </w:r>
            <w:proofErr w:type="gramStart"/>
            <w:r w:rsidRPr="00647C6B">
              <w:rPr>
                <w:rFonts w:cstheme="minorHAnsi"/>
              </w:rPr>
              <w:t>innerhalb der Abt</w:t>
            </w:r>
            <w:proofErr w:type="gramEnd"/>
            <w:r w:rsidRPr="00647C6B">
              <w:rPr>
                <w:rFonts w:cstheme="minorHAnsi"/>
              </w:rPr>
              <w:t>/Dienst/GS</w:t>
            </w:r>
          </w:p>
        </w:tc>
        <w:tc>
          <w:tcPr>
            <w:tcW w:w="148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7FCB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4617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5C7F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9708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4913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395244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7E3BFF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61627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</w:tbl>
    <w:p w14:paraId="12C63CF1" w14:textId="77777777" w:rsidR="001C4905" w:rsidRPr="00647C6B" w:rsidRDefault="001C4905" w:rsidP="00647C6B">
      <w:pPr>
        <w:rPr>
          <w:rFonts w:cstheme="minorHAnsi"/>
        </w:rPr>
      </w:pPr>
    </w:p>
    <w:p w14:paraId="5A1CA677" w14:textId="46AA85CE" w:rsidR="001C4905" w:rsidRDefault="001C4905" w:rsidP="00647C6B">
      <w:pPr>
        <w:rPr>
          <w:rFonts w:cstheme="minorHAnsi"/>
          <w:b/>
          <w:i/>
        </w:rPr>
      </w:pPr>
      <w:r w:rsidRPr="00647C6B">
        <w:rPr>
          <w:rFonts w:cstheme="minorHAnsi"/>
          <w:b/>
          <w:i/>
        </w:rPr>
        <w:t>Die Beurteilung kann durch die</w:t>
      </w:r>
      <w:r w:rsidR="00D42DC1">
        <w:rPr>
          <w:rFonts w:cstheme="minorHAnsi"/>
          <w:b/>
          <w:i/>
        </w:rPr>
        <w:t>/</w:t>
      </w:r>
      <w:proofErr w:type="gramStart"/>
      <w:r w:rsidR="00D42DC1">
        <w:rPr>
          <w:rFonts w:cstheme="minorHAnsi"/>
          <w:b/>
          <w:i/>
        </w:rPr>
        <w:t>den</w:t>
      </w:r>
      <w:r w:rsidRPr="00647C6B">
        <w:rPr>
          <w:rFonts w:cstheme="minorHAnsi"/>
          <w:b/>
          <w:i/>
        </w:rPr>
        <w:t xml:space="preserve"> Mitarbeitende</w:t>
      </w:r>
      <w:proofErr w:type="gramEnd"/>
      <w:r w:rsidR="00D42DC1">
        <w:rPr>
          <w:rFonts w:cstheme="minorHAnsi"/>
          <w:b/>
          <w:i/>
        </w:rPr>
        <w:t>(</w:t>
      </w:r>
      <w:r w:rsidRPr="00647C6B">
        <w:rPr>
          <w:rFonts w:cstheme="minorHAnsi"/>
          <w:b/>
          <w:i/>
        </w:rPr>
        <w:t>n</w:t>
      </w:r>
      <w:r w:rsidR="00D42DC1">
        <w:rPr>
          <w:rFonts w:cstheme="minorHAnsi"/>
          <w:b/>
          <w:i/>
        </w:rPr>
        <w:t>)</w:t>
      </w:r>
      <w:r w:rsidRPr="00647C6B">
        <w:rPr>
          <w:rFonts w:cstheme="minorHAnsi"/>
          <w:b/>
          <w:i/>
        </w:rPr>
        <w:t xml:space="preserve"> ebenfalls mittels Kommentar festgehalten werden.</w:t>
      </w:r>
    </w:p>
    <w:p w14:paraId="16DBFF91" w14:textId="77777777" w:rsidR="00C10A53" w:rsidRPr="00647C6B" w:rsidRDefault="00C10A53" w:rsidP="00647C6B">
      <w:pPr>
        <w:rPr>
          <w:rFonts w:cstheme="minorHAnsi"/>
          <w:b/>
          <w:i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4126"/>
        <w:gridCol w:w="1486"/>
        <w:gridCol w:w="1487"/>
        <w:gridCol w:w="1337"/>
        <w:gridCol w:w="1487"/>
      </w:tblGrid>
      <w:tr w:rsidR="001C4905" w:rsidRPr="00647C6B" w14:paraId="481B2098" w14:textId="77777777" w:rsidTr="00647C6B">
        <w:tc>
          <w:tcPr>
            <w:tcW w:w="9923" w:type="dxa"/>
            <w:gridSpan w:val="5"/>
            <w:shd w:val="clear" w:color="auto" w:fill="auto"/>
          </w:tcPr>
          <w:p w14:paraId="182B16EC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Kommentar</w:t>
            </w:r>
          </w:p>
        </w:tc>
      </w:tr>
      <w:tr w:rsidR="001C4905" w:rsidRPr="00647C6B" w14:paraId="446852E8" w14:textId="77777777" w:rsidTr="00647C6B">
        <w:trPr>
          <w:trHeight w:val="416"/>
        </w:trPr>
        <w:tc>
          <w:tcPr>
            <w:tcW w:w="9923" w:type="dxa"/>
            <w:gridSpan w:val="5"/>
            <w:shd w:val="clear" w:color="auto" w:fill="auto"/>
          </w:tcPr>
          <w:p w14:paraId="192D566A" w14:textId="77777777" w:rsidR="001C4905" w:rsidRDefault="001C4905" w:rsidP="00647C6B">
            <w:pPr>
              <w:rPr>
                <w:rFonts w:cstheme="minorHAnsi"/>
              </w:rPr>
            </w:pPr>
          </w:p>
          <w:p w14:paraId="14BB457F" w14:textId="77777777" w:rsidR="00FD4F68" w:rsidRDefault="00FD4F68" w:rsidP="00647C6B">
            <w:pPr>
              <w:rPr>
                <w:rFonts w:cstheme="minorHAnsi"/>
              </w:rPr>
            </w:pPr>
          </w:p>
          <w:p w14:paraId="53BE3E49" w14:textId="4C131FE4" w:rsidR="00FD4F68" w:rsidRPr="00647C6B" w:rsidRDefault="00FD4F68" w:rsidP="00647C6B">
            <w:pPr>
              <w:rPr>
                <w:rFonts w:cstheme="minorHAnsi"/>
              </w:rPr>
            </w:pPr>
          </w:p>
        </w:tc>
      </w:tr>
      <w:tr w:rsidR="001C4905" w:rsidRPr="00647C6B" w14:paraId="756DE092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26F5545E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lastRenderedPageBreak/>
              <w:t>Erwartungen mit Auswahl an möglichen Kriterien</w:t>
            </w:r>
          </w:p>
        </w:tc>
        <w:tc>
          <w:tcPr>
            <w:tcW w:w="57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B2684D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Beurteilung aus Sicht der/des Vorgesetzten</w:t>
            </w:r>
          </w:p>
          <w:p w14:paraId="535816C2" w14:textId="52F884D5" w:rsidR="001C4905" w:rsidRPr="00647C6B" w:rsidRDefault="001C4905" w:rsidP="00647C6B">
            <w:pPr>
              <w:rPr>
                <w:rFonts w:cstheme="minorHAnsi"/>
              </w:rPr>
            </w:pPr>
          </w:p>
        </w:tc>
      </w:tr>
      <w:tr w:rsidR="001C4905" w:rsidRPr="00647C6B" w14:paraId="397C2614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nil"/>
            </w:tcBorders>
            <w:shd w:val="clear" w:color="auto" w:fill="auto"/>
          </w:tcPr>
          <w:p w14:paraId="134D47EA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486" w:type="dxa"/>
            <w:tcBorders>
              <w:top w:val="nil"/>
            </w:tcBorders>
            <w:shd w:val="clear" w:color="auto" w:fill="auto"/>
          </w:tcPr>
          <w:p w14:paraId="16CC8DB0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A+</w:t>
            </w:r>
          </w:p>
        </w:tc>
        <w:tc>
          <w:tcPr>
            <w:tcW w:w="1487" w:type="dxa"/>
            <w:tcBorders>
              <w:top w:val="nil"/>
            </w:tcBorders>
            <w:shd w:val="clear" w:color="auto" w:fill="auto"/>
          </w:tcPr>
          <w:p w14:paraId="40645CD3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</w:t>
            </w:r>
          </w:p>
        </w:tc>
        <w:tc>
          <w:tcPr>
            <w:tcW w:w="1337" w:type="dxa"/>
            <w:tcBorders>
              <w:top w:val="nil"/>
            </w:tcBorders>
            <w:shd w:val="clear" w:color="auto" w:fill="auto"/>
          </w:tcPr>
          <w:p w14:paraId="6549D3DB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5C516427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C</w:t>
            </w:r>
          </w:p>
        </w:tc>
      </w:tr>
      <w:tr w:rsidR="001C4905" w:rsidRPr="00647C6B" w14:paraId="7D1F3AA3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bottom w:val="dotted" w:sz="4" w:space="0" w:color="auto"/>
            </w:tcBorders>
            <w:shd w:val="clear" w:color="auto" w:fill="auto"/>
          </w:tcPr>
          <w:p w14:paraId="6ACD950B" w14:textId="77777777" w:rsidR="001C4905" w:rsidRPr="00647C6B" w:rsidRDefault="001C4905" w:rsidP="00647C6B">
            <w:pPr>
              <w:numPr>
                <w:ilvl w:val="0"/>
                <w:numId w:val="34"/>
              </w:num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Arbeitsqualität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BDBC7A5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51612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987007F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49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B2AF634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  <w:lang w:val="en-US"/>
                </w:rPr>
                <w:id w:val="-1928805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3A342293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  <w:lang w:val="en-US"/>
                </w:rPr>
                <w:id w:val="51511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27D3DECE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198C3B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Gründlichkeit, Sorgfalt, Qualität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25879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8398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CF11EE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8253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EFB72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235945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51DE8E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358584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1A754215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1749EC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 xml:space="preserve">Quantität 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7BA858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245536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607F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43018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9D74D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205784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972BB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941871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6D862C57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74EC5C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Arbeitsrhythmus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9C38E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68872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3FA13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96785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19077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734546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40082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36274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723AE660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5FF3D4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Arbeitsorganisation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19DDE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20212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6321F1" w14:textId="337BA116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387527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C7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19DC6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39674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299B6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68066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0F369803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A4E0AB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Ziel- und Prozessorientiertheit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4BDA4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530106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01038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47261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F0F49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389459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E3EE3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377611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648196C2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727160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Innovationsgeist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7431E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78096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AAAC4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10481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9FFF5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969419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1303B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75591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272DABF2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817B2C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Veränderungsbereitschaft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5F3A0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51508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40E4D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96043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9914C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946817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BFFBD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044724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31E31F5A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2A1CFC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Umgang mit Ressourcen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A6C09E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02685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385BC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67217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255D6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854540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7CDAC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884293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2F852FBA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6859A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48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050D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393655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A378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44408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0ED5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395791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</w:tcBorders>
            <w:vAlign w:val="center"/>
          </w:tcPr>
          <w:p w14:paraId="702DFE6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800577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</w:tbl>
    <w:p w14:paraId="2384AD8A" w14:textId="77777777" w:rsidR="001C4905" w:rsidRPr="00647C6B" w:rsidRDefault="001C4905" w:rsidP="00647C6B">
      <w:pPr>
        <w:rPr>
          <w:rFonts w:cstheme="minorHAnsi"/>
        </w:rPr>
      </w:pPr>
    </w:p>
    <w:p w14:paraId="34025F1A" w14:textId="32A3C291" w:rsidR="001C4905" w:rsidRDefault="001C4905" w:rsidP="00647C6B">
      <w:pPr>
        <w:rPr>
          <w:rFonts w:cstheme="minorHAnsi"/>
          <w:b/>
          <w:i/>
        </w:rPr>
      </w:pPr>
      <w:r w:rsidRPr="00647C6B">
        <w:rPr>
          <w:rFonts w:cstheme="minorHAnsi"/>
          <w:b/>
          <w:i/>
        </w:rPr>
        <w:t xml:space="preserve">Die Beurteilung kann durch </w:t>
      </w:r>
      <w:r w:rsidR="00AE3A2D">
        <w:rPr>
          <w:rFonts w:cstheme="minorHAnsi"/>
          <w:b/>
          <w:i/>
        </w:rPr>
        <w:t>die/</w:t>
      </w:r>
      <w:proofErr w:type="gramStart"/>
      <w:r w:rsidR="00AE3A2D">
        <w:rPr>
          <w:rFonts w:cstheme="minorHAnsi"/>
          <w:b/>
          <w:i/>
        </w:rPr>
        <w:t>den</w:t>
      </w:r>
      <w:r w:rsidRPr="00647C6B">
        <w:rPr>
          <w:rFonts w:cstheme="minorHAnsi"/>
          <w:b/>
          <w:i/>
        </w:rPr>
        <w:t xml:space="preserve"> Vorgesetzte</w:t>
      </w:r>
      <w:proofErr w:type="gramEnd"/>
      <w:r w:rsidR="00D42DC1">
        <w:rPr>
          <w:rFonts w:cstheme="minorHAnsi"/>
          <w:b/>
          <w:i/>
        </w:rPr>
        <w:t>(</w:t>
      </w:r>
      <w:r w:rsidRPr="00647C6B">
        <w:rPr>
          <w:rFonts w:cstheme="minorHAnsi"/>
          <w:b/>
          <w:i/>
        </w:rPr>
        <w:t>n</w:t>
      </w:r>
      <w:r w:rsidR="00D42DC1">
        <w:rPr>
          <w:rFonts w:cstheme="minorHAnsi"/>
          <w:b/>
          <w:i/>
        </w:rPr>
        <w:t>)</w:t>
      </w:r>
      <w:r w:rsidRPr="00647C6B">
        <w:rPr>
          <w:rFonts w:cstheme="minorHAnsi"/>
          <w:b/>
          <w:i/>
        </w:rPr>
        <w:t xml:space="preserve"> </w:t>
      </w:r>
      <w:r w:rsidR="00FD4F68">
        <w:rPr>
          <w:rFonts w:cstheme="minorHAnsi"/>
          <w:b/>
          <w:i/>
        </w:rPr>
        <w:t xml:space="preserve">jeweils </w:t>
      </w:r>
      <w:r w:rsidRPr="00647C6B">
        <w:rPr>
          <w:rFonts w:cstheme="minorHAnsi"/>
          <w:b/>
          <w:i/>
        </w:rPr>
        <w:t>ebenfalls mittels Kommentar festgehalten werden.</w:t>
      </w:r>
    </w:p>
    <w:p w14:paraId="4F6C02D3" w14:textId="7DB543CC" w:rsidR="00FD4F68" w:rsidRDefault="00FD4F68" w:rsidP="00647C6B">
      <w:pPr>
        <w:rPr>
          <w:rFonts w:cstheme="minorHAnsi"/>
          <w:b/>
          <w:i/>
        </w:rPr>
      </w:pPr>
    </w:p>
    <w:p w14:paraId="2DF6DF93" w14:textId="061EF122" w:rsidR="00FD4F68" w:rsidRPr="00FD4F68" w:rsidRDefault="00FD4F68" w:rsidP="00647C6B">
      <w:pPr>
        <w:rPr>
          <w:rFonts w:cstheme="minorHAnsi"/>
          <w:bCs/>
          <w:iCs/>
        </w:rPr>
      </w:pPr>
      <w:r w:rsidRPr="00FD4F68">
        <w:rPr>
          <w:rFonts w:cstheme="minorHAnsi"/>
          <w:bCs/>
          <w:iCs/>
        </w:rPr>
        <w:t xml:space="preserve">Bei ausserordentlicher Leistungserfüllung </w:t>
      </w:r>
      <w:r>
        <w:rPr>
          <w:rFonts w:cstheme="minorHAnsi"/>
          <w:bCs/>
          <w:iCs/>
        </w:rPr>
        <w:t xml:space="preserve">(A+) </w:t>
      </w:r>
      <w:r w:rsidRPr="00FD4F68">
        <w:rPr>
          <w:rFonts w:cstheme="minorHAnsi"/>
          <w:bCs/>
          <w:iCs/>
        </w:rPr>
        <w:t xml:space="preserve">soll die vorgesetzte Person dies schriftlich festhalten und begründen. Dasselbe gilt analog für </w:t>
      </w:r>
      <w:r>
        <w:rPr>
          <w:rFonts w:cstheme="minorHAnsi"/>
          <w:bCs/>
          <w:iCs/>
        </w:rPr>
        <w:t>eine ungenügende</w:t>
      </w:r>
      <w:r w:rsidRPr="00FD4F68">
        <w:rPr>
          <w:rFonts w:cstheme="minorHAnsi"/>
          <w:bCs/>
          <w:iCs/>
        </w:rPr>
        <w:t xml:space="preserve"> Beurteilung </w:t>
      </w:r>
      <w:r>
        <w:rPr>
          <w:rFonts w:cstheme="minorHAnsi"/>
          <w:bCs/>
          <w:iCs/>
        </w:rPr>
        <w:t>(</w:t>
      </w:r>
      <w:r w:rsidRPr="00FD4F68">
        <w:rPr>
          <w:rFonts w:cstheme="minorHAnsi"/>
          <w:bCs/>
          <w:iCs/>
        </w:rPr>
        <w:t>C</w:t>
      </w:r>
      <w:r>
        <w:rPr>
          <w:rFonts w:cstheme="minorHAnsi"/>
          <w:bCs/>
          <w:iCs/>
        </w:rPr>
        <w:t>)</w:t>
      </w:r>
      <w:r w:rsidRPr="00FD4F68">
        <w:rPr>
          <w:rFonts w:cstheme="minorHAnsi"/>
          <w:bCs/>
          <w:iCs/>
        </w:rPr>
        <w:t>.</w:t>
      </w:r>
    </w:p>
    <w:p w14:paraId="59E2E6C5" w14:textId="77777777" w:rsidR="00FD4F68" w:rsidRPr="00647C6B" w:rsidRDefault="00FD4F68" w:rsidP="00647C6B">
      <w:pPr>
        <w:rPr>
          <w:rFonts w:cstheme="minorHAnsi"/>
          <w:b/>
          <w:i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647C6B" w14:paraId="5F312E1C" w14:textId="77777777" w:rsidTr="00647C6B">
        <w:tc>
          <w:tcPr>
            <w:tcW w:w="9464" w:type="dxa"/>
            <w:shd w:val="clear" w:color="auto" w:fill="auto"/>
          </w:tcPr>
          <w:p w14:paraId="5A07255C" w14:textId="7B5FC2EF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 xml:space="preserve">Bemerkungen </w:t>
            </w:r>
            <w:r w:rsidR="00AE3A2D" w:rsidRPr="00AE3A2D">
              <w:rPr>
                <w:rFonts w:cstheme="minorHAnsi"/>
                <w:b/>
              </w:rPr>
              <w:t xml:space="preserve">der/des </w:t>
            </w:r>
            <w:r w:rsidRPr="00647C6B">
              <w:rPr>
                <w:rFonts w:cstheme="minorHAnsi"/>
                <w:b/>
              </w:rPr>
              <w:t>Vorgesetzten</w:t>
            </w:r>
          </w:p>
        </w:tc>
      </w:tr>
      <w:tr w:rsidR="001C4905" w:rsidRPr="00647C6B" w14:paraId="5934A0C2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7CC2D364" w14:textId="6A95FCC5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53080F03" w14:textId="77777777" w:rsidR="001C4905" w:rsidRPr="00647C6B" w:rsidRDefault="001C4905" w:rsidP="00647C6B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647C6B" w14:paraId="3F93E989" w14:textId="77777777" w:rsidTr="00647C6B">
        <w:tc>
          <w:tcPr>
            <w:tcW w:w="9464" w:type="dxa"/>
            <w:shd w:val="clear" w:color="auto" w:fill="auto"/>
          </w:tcPr>
          <w:p w14:paraId="7734CC70" w14:textId="419A1D59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 xml:space="preserve">Bemerkungen </w:t>
            </w:r>
            <w:r w:rsidR="00AE3A2D">
              <w:rPr>
                <w:rFonts w:cstheme="minorHAnsi"/>
                <w:b/>
              </w:rPr>
              <w:t>der/des</w:t>
            </w:r>
            <w:r w:rsidRPr="00647C6B">
              <w:rPr>
                <w:rFonts w:cstheme="minorHAnsi"/>
                <w:b/>
              </w:rPr>
              <w:t xml:space="preserve"> Mitarbeitenden</w:t>
            </w:r>
          </w:p>
        </w:tc>
      </w:tr>
      <w:tr w:rsidR="001C4905" w:rsidRPr="00647C6B" w14:paraId="601C1CFB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2873088F" w14:textId="170EFB98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3190AA84" w14:textId="77777777" w:rsidR="001C4905" w:rsidRPr="00647C6B" w:rsidRDefault="001C4905" w:rsidP="00647C6B">
      <w:pPr>
        <w:rPr>
          <w:rFonts w:cstheme="minorHAnsi"/>
        </w:rPr>
      </w:pPr>
    </w:p>
    <w:p w14:paraId="5BBB57A6" w14:textId="77777777" w:rsidR="00647C6B" w:rsidRDefault="00647C6B">
      <w:pPr>
        <w:spacing w:after="120"/>
        <w:rPr>
          <w:rFonts w:cstheme="minorHAnsi"/>
        </w:rPr>
      </w:pPr>
      <w:r>
        <w:rPr>
          <w:rFonts w:cstheme="minorHAnsi"/>
        </w:rPr>
        <w:br w:type="page"/>
      </w:r>
    </w:p>
    <w:p w14:paraId="3D1E6EFF" w14:textId="77777777" w:rsidR="001C4905" w:rsidRPr="00647C6B" w:rsidRDefault="001C4905" w:rsidP="00647C6B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126"/>
        <w:gridCol w:w="1486"/>
        <w:gridCol w:w="1487"/>
        <w:gridCol w:w="1337"/>
        <w:gridCol w:w="1487"/>
      </w:tblGrid>
      <w:tr w:rsidR="001C4905" w:rsidRPr="00647C6B" w14:paraId="583BF335" w14:textId="77777777" w:rsidTr="00647C6B">
        <w:trPr>
          <w:cantSplit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394F17F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Erwartungen mit Auswahl an möglichen Kriterien</w:t>
            </w:r>
          </w:p>
        </w:tc>
        <w:tc>
          <w:tcPr>
            <w:tcW w:w="57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0E348" w14:textId="0D8B5FCD" w:rsidR="001C4905" w:rsidRPr="00FD4F68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Beurteilung aus Sicht der/des Vorgesetzten</w:t>
            </w:r>
          </w:p>
        </w:tc>
      </w:tr>
      <w:tr w:rsidR="001C4905" w:rsidRPr="00647C6B" w14:paraId="0E114922" w14:textId="77777777" w:rsidTr="00647C6B">
        <w:trPr>
          <w:cantSplit/>
        </w:trPr>
        <w:tc>
          <w:tcPr>
            <w:tcW w:w="4126" w:type="dxa"/>
            <w:tcBorders>
              <w:top w:val="nil"/>
            </w:tcBorders>
            <w:shd w:val="clear" w:color="auto" w:fill="auto"/>
          </w:tcPr>
          <w:p w14:paraId="0EEE1EFC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486" w:type="dxa"/>
            <w:tcBorders>
              <w:top w:val="nil"/>
            </w:tcBorders>
            <w:shd w:val="clear" w:color="auto" w:fill="auto"/>
            <w:vAlign w:val="center"/>
          </w:tcPr>
          <w:p w14:paraId="60275E25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A+</w:t>
            </w:r>
          </w:p>
        </w:tc>
        <w:tc>
          <w:tcPr>
            <w:tcW w:w="1487" w:type="dxa"/>
            <w:tcBorders>
              <w:top w:val="nil"/>
            </w:tcBorders>
            <w:shd w:val="clear" w:color="auto" w:fill="auto"/>
            <w:vAlign w:val="center"/>
          </w:tcPr>
          <w:p w14:paraId="61539EE9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</w:t>
            </w:r>
          </w:p>
        </w:tc>
        <w:tc>
          <w:tcPr>
            <w:tcW w:w="1337" w:type="dxa"/>
            <w:tcBorders>
              <w:top w:val="nil"/>
            </w:tcBorders>
            <w:shd w:val="clear" w:color="auto" w:fill="auto"/>
            <w:vAlign w:val="center"/>
          </w:tcPr>
          <w:p w14:paraId="600438F1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1D096FC3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C</w:t>
            </w:r>
          </w:p>
        </w:tc>
      </w:tr>
      <w:tr w:rsidR="001C4905" w:rsidRPr="00647C6B" w14:paraId="7BA75B63" w14:textId="77777777" w:rsidTr="00647C6B">
        <w:trPr>
          <w:cantSplit/>
        </w:trPr>
        <w:tc>
          <w:tcPr>
            <w:tcW w:w="4126" w:type="dxa"/>
            <w:tcBorders>
              <w:bottom w:val="dotted" w:sz="4" w:space="0" w:color="auto"/>
            </w:tcBorders>
            <w:shd w:val="clear" w:color="auto" w:fill="auto"/>
          </w:tcPr>
          <w:p w14:paraId="482F6728" w14:textId="77777777" w:rsidR="001C4905" w:rsidRPr="00647C6B" w:rsidRDefault="00647C6B" w:rsidP="00647C6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2. </w:t>
            </w:r>
            <w:r w:rsidR="001C4905" w:rsidRPr="00647C6B">
              <w:rPr>
                <w:rFonts w:cstheme="minorHAnsi"/>
                <w:b/>
              </w:rPr>
              <w:t>Arbeitsverhalten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D954026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668926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1CACABF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338426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BD0CC2B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  <w:lang w:val="en-US"/>
                </w:rPr>
                <w:id w:val="1468085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34354BBD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  <w:lang w:val="en-US"/>
                </w:rPr>
                <w:id w:val="576020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4837FDE8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69DAFA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Selbständigkeit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0285F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78893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1D9D96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10395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751BC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796949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B699D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89044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2DDC9993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148759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Initiative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99218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959786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A8C4E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89637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9607C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9163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B69E1D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346208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7BC8E899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FC6A7B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Verbesserungsbereitschaft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8DAE8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93421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6C38B8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18699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C8E1F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989922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922CAE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49181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0D10D997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902A2B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Einsatz, Pünktlichkeit, Absenzen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AEA5B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26305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190FA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94523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79C11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57231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F1B09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6727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40608582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7840EF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Methodik (lösungsorientiert)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6001CE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190955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32297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90457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6D3D61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429780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D87DD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738552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5B4B7FA8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1EEB55A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Veränderungsbereitschaft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B0117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96903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9ADEE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2408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66AB4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64165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C658D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243104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614CD39B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6D2F69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Kundenorientierung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C0D81D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458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2FABE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1082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E173F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77590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2A780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686125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0B54822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5EBA66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Zusammenarbeit mit Partnern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21B3C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10108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FA68CE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379197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93715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951624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6EF90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277787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7421A4AB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0AD69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48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9804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66213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B8D5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89437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0A497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6038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</w:tcBorders>
            <w:vAlign w:val="center"/>
          </w:tcPr>
          <w:p w14:paraId="02B1A55D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2060389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</w:tbl>
    <w:p w14:paraId="49B72F30" w14:textId="77777777" w:rsidR="001C4905" w:rsidRPr="00647C6B" w:rsidRDefault="001C4905" w:rsidP="00647C6B">
      <w:pPr>
        <w:rPr>
          <w:rFonts w:cstheme="minorHAnsi"/>
        </w:rPr>
      </w:pPr>
    </w:p>
    <w:p w14:paraId="139A27B8" w14:textId="0013CA67" w:rsidR="001C4905" w:rsidRDefault="001C4905" w:rsidP="00647C6B">
      <w:pPr>
        <w:rPr>
          <w:rFonts w:cstheme="minorHAnsi"/>
          <w:b/>
          <w:i/>
        </w:rPr>
      </w:pPr>
    </w:p>
    <w:p w14:paraId="12488CEA" w14:textId="77777777" w:rsidR="00FD4F68" w:rsidRPr="00647C6B" w:rsidRDefault="00FD4F68" w:rsidP="00647C6B">
      <w:pPr>
        <w:rPr>
          <w:rFonts w:cstheme="minorHAnsi"/>
          <w:b/>
          <w:i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647C6B" w14:paraId="42D1DBD8" w14:textId="77777777" w:rsidTr="00647C6B">
        <w:tc>
          <w:tcPr>
            <w:tcW w:w="9464" w:type="dxa"/>
            <w:shd w:val="clear" w:color="auto" w:fill="auto"/>
          </w:tcPr>
          <w:p w14:paraId="1BF28B2C" w14:textId="03628705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 xml:space="preserve">Bemerkungen </w:t>
            </w:r>
            <w:r w:rsidR="00AE3A2D">
              <w:rPr>
                <w:rFonts w:cstheme="minorHAnsi"/>
                <w:b/>
              </w:rPr>
              <w:t>der/des</w:t>
            </w:r>
            <w:r w:rsidRPr="00647C6B">
              <w:rPr>
                <w:rFonts w:cstheme="minorHAnsi"/>
                <w:b/>
              </w:rPr>
              <w:t xml:space="preserve"> Vorgesetzten</w:t>
            </w:r>
          </w:p>
        </w:tc>
      </w:tr>
      <w:tr w:rsidR="001C4905" w:rsidRPr="00647C6B" w14:paraId="7ADF9827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07EBC48A" w14:textId="34D6C186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6EDD0EF2" w14:textId="77777777" w:rsidR="001C4905" w:rsidRPr="00647C6B" w:rsidRDefault="001C4905" w:rsidP="00647C6B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647C6B" w14:paraId="7923AE9D" w14:textId="77777777" w:rsidTr="00647C6B">
        <w:tc>
          <w:tcPr>
            <w:tcW w:w="9464" w:type="dxa"/>
            <w:shd w:val="clear" w:color="auto" w:fill="auto"/>
          </w:tcPr>
          <w:p w14:paraId="319340A4" w14:textId="42F0D34F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 xml:space="preserve">Bemerkungen </w:t>
            </w:r>
            <w:r w:rsidR="00AE3A2D">
              <w:rPr>
                <w:rFonts w:cstheme="minorHAnsi"/>
                <w:b/>
              </w:rPr>
              <w:t>der/des</w:t>
            </w:r>
            <w:r w:rsidRPr="00647C6B">
              <w:rPr>
                <w:rFonts w:cstheme="minorHAnsi"/>
                <w:b/>
              </w:rPr>
              <w:t xml:space="preserve"> Mitarbeitenden</w:t>
            </w:r>
          </w:p>
        </w:tc>
      </w:tr>
      <w:tr w:rsidR="001C4905" w:rsidRPr="00647C6B" w14:paraId="281B534A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68EEB179" w14:textId="2DCAFA36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3B56F9AD" w14:textId="77777777" w:rsidR="001C4905" w:rsidRPr="00647C6B" w:rsidRDefault="001C4905" w:rsidP="00647C6B">
      <w:pPr>
        <w:rPr>
          <w:rFonts w:cstheme="minorHAnsi"/>
        </w:rPr>
      </w:pPr>
    </w:p>
    <w:p w14:paraId="2B269CF1" w14:textId="77777777" w:rsidR="00C10A53" w:rsidRDefault="00C10A53">
      <w:pPr>
        <w:spacing w:after="120"/>
        <w:rPr>
          <w:rFonts w:cstheme="minorHAnsi"/>
        </w:rPr>
      </w:pPr>
    </w:p>
    <w:p w14:paraId="4D74E3F9" w14:textId="3558CFBF" w:rsidR="00647C6B" w:rsidRDefault="00647C6B">
      <w:pPr>
        <w:spacing w:after="120"/>
        <w:rPr>
          <w:rFonts w:cstheme="minorHAnsi"/>
        </w:rPr>
      </w:pPr>
      <w:r>
        <w:rPr>
          <w:rFonts w:cstheme="minorHAnsi"/>
        </w:rPr>
        <w:br w:type="page"/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126"/>
        <w:gridCol w:w="1486"/>
        <w:gridCol w:w="1487"/>
        <w:gridCol w:w="1337"/>
        <w:gridCol w:w="1487"/>
      </w:tblGrid>
      <w:tr w:rsidR="001C4905" w:rsidRPr="00647C6B" w14:paraId="2E36AB60" w14:textId="77777777" w:rsidTr="00647C6B">
        <w:trPr>
          <w:cantSplit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85A98E8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lastRenderedPageBreak/>
              <w:t>Erwartungen mit Auswahl an möglichen Kriterien</w:t>
            </w:r>
          </w:p>
        </w:tc>
        <w:tc>
          <w:tcPr>
            <w:tcW w:w="57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A8C0C4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Beurteilung aus Sicht der/des Vorgesetzten</w:t>
            </w:r>
          </w:p>
          <w:p w14:paraId="72F7F9CA" w14:textId="7D195CF9" w:rsidR="001C4905" w:rsidRPr="00647C6B" w:rsidRDefault="001C4905" w:rsidP="00647C6B">
            <w:pPr>
              <w:rPr>
                <w:rFonts w:cstheme="minorHAnsi"/>
              </w:rPr>
            </w:pPr>
          </w:p>
        </w:tc>
      </w:tr>
      <w:tr w:rsidR="001C4905" w:rsidRPr="00647C6B" w14:paraId="43AFBDF9" w14:textId="77777777" w:rsidTr="00647C6B">
        <w:trPr>
          <w:cantSplit/>
        </w:trPr>
        <w:tc>
          <w:tcPr>
            <w:tcW w:w="4126" w:type="dxa"/>
            <w:tcBorders>
              <w:top w:val="nil"/>
            </w:tcBorders>
            <w:shd w:val="clear" w:color="auto" w:fill="auto"/>
          </w:tcPr>
          <w:p w14:paraId="0259586C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  <w:vAlign w:val="center"/>
          </w:tcPr>
          <w:p w14:paraId="38A1D2D8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A+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3322775F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14:paraId="4C4A4C41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595C4429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C</w:t>
            </w:r>
          </w:p>
        </w:tc>
      </w:tr>
      <w:tr w:rsidR="001C4905" w:rsidRPr="00647C6B" w14:paraId="530BB3A5" w14:textId="77777777" w:rsidTr="00647C6B">
        <w:trPr>
          <w:cantSplit/>
        </w:trPr>
        <w:tc>
          <w:tcPr>
            <w:tcW w:w="4126" w:type="dxa"/>
            <w:tcBorders>
              <w:bottom w:val="dotted" w:sz="4" w:space="0" w:color="auto"/>
            </w:tcBorders>
            <w:shd w:val="clear" w:color="auto" w:fill="auto"/>
          </w:tcPr>
          <w:p w14:paraId="4817D492" w14:textId="77777777" w:rsidR="001C4905" w:rsidRPr="00647C6B" w:rsidRDefault="001C4905" w:rsidP="00647C6B">
            <w:pPr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Fachkenntnisse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vAlign w:val="center"/>
          </w:tcPr>
          <w:p w14:paraId="5542BA15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367267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7BE997AF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380938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bottom w:val="dotted" w:sz="4" w:space="0" w:color="auto"/>
            </w:tcBorders>
            <w:vAlign w:val="center"/>
          </w:tcPr>
          <w:p w14:paraId="4B6D0F88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  <w:lang w:val="en-US"/>
                </w:rPr>
                <w:id w:val="1892305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31F9B118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  <w:lang w:val="en-US"/>
                </w:rPr>
                <w:id w:val="-11561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19759117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F79730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Fachwissen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6FC288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154408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86E128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56933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788EC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565918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0A3A9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2144230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396CE19C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4BCCB0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Zusätzliche Kenntnisse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F851A8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6822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616C1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60428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7C112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410738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AA257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12212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012F58B6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17F62A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Anwendung Hilfsmittel (IT)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4B709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05070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2B27B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201589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9EC58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31641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0BF128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979197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4924FA61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6AF50B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Ausdrucksfähigkeit mündlich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475FF1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965961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3887B1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4601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BA592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278493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FB34C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460494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401DF675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A642A4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Ausdrucksfähigkeit schriftlich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575A88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42970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38DBC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25755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5499B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279693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98F5E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01002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5E05907B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84BD0B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391163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6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77554754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020283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1D9E56C8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287716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5E73F478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368489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21769A2E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</w:tr>
      <w:tr w:rsidR="001C4905" w:rsidRPr="00647C6B" w14:paraId="486393E8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849A40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-2084820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6" w:type="dxa"/>
                <w:tcBorders>
                  <w:top w:val="dotted" w:sz="4" w:space="0" w:color="auto"/>
                  <w:bottom w:val="single" w:sz="4" w:space="0" w:color="auto"/>
                </w:tcBorders>
                <w:vAlign w:val="center"/>
              </w:tcPr>
              <w:p w14:paraId="781E3B60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6647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single" w:sz="4" w:space="0" w:color="auto"/>
                </w:tcBorders>
                <w:vAlign w:val="center"/>
              </w:tcPr>
              <w:p w14:paraId="3AD8BF92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283041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dxa"/>
                <w:tcBorders>
                  <w:top w:val="dotted" w:sz="4" w:space="0" w:color="auto"/>
                  <w:bottom w:val="single" w:sz="4" w:space="0" w:color="auto"/>
                </w:tcBorders>
                <w:vAlign w:val="center"/>
              </w:tcPr>
              <w:p w14:paraId="283A1AE2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264514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single" w:sz="4" w:space="0" w:color="auto"/>
                </w:tcBorders>
                <w:vAlign w:val="center"/>
              </w:tcPr>
              <w:p w14:paraId="58261795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</w:tr>
    </w:tbl>
    <w:p w14:paraId="2F2E10E3" w14:textId="77777777" w:rsidR="001C4905" w:rsidRPr="00647C6B" w:rsidRDefault="001C4905" w:rsidP="00647C6B">
      <w:pPr>
        <w:rPr>
          <w:rFonts w:cstheme="minorHAnsi"/>
        </w:rPr>
      </w:pPr>
    </w:p>
    <w:p w14:paraId="154A93A2" w14:textId="058236B9" w:rsidR="001C4905" w:rsidRDefault="001C4905" w:rsidP="00647C6B">
      <w:pPr>
        <w:rPr>
          <w:rFonts w:cstheme="minorHAnsi"/>
          <w:b/>
          <w:i/>
        </w:rPr>
      </w:pPr>
    </w:p>
    <w:p w14:paraId="4E92ADDC" w14:textId="77777777" w:rsidR="00C10A53" w:rsidRPr="00647C6B" w:rsidRDefault="00C10A53" w:rsidP="00647C6B">
      <w:pPr>
        <w:rPr>
          <w:rFonts w:cstheme="minorHAnsi"/>
          <w:b/>
          <w:i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647C6B" w14:paraId="686DBD0A" w14:textId="77777777" w:rsidTr="00647C6B">
        <w:tc>
          <w:tcPr>
            <w:tcW w:w="9923" w:type="dxa"/>
            <w:shd w:val="clear" w:color="auto" w:fill="auto"/>
          </w:tcPr>
          <w:p w14:paraId="690E660C" w14:textId="2D75BB93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 xml:space="preserve">Bemerkungen </w:t>
            </w:r>
            <w:r w:rsidR="00AE3A2D">
              <w:rPr>
                <w:rFonts w:cstheme="minorHAnsi"/>
                <w:b/>
              </w:rPr>
              <w:t>der/des</w:t>
            </w:r>
            <w:r w:rsidRPr="00647C6B">
              <w:rPr>
                <w:rFonts w:cstheme="minorHAnsi"/>
                <w:b/>
              </w:rPr>
              <w:t xml:space="preserve"> Vorgesetzten</w:t>
            </w:r>
          </w:p>
        </w:tc>
      </w:tr>
      <w:tr w:rsidR="001C4905" w:rsidRPr="00647C6B" w14:paraId="17827F05" w14:textId="77777777" w:rsidTr="00647C6B">
        <w:trPr>
          <w:trHeight w:val="1418"/>
        </w:trPr>
        <w:tc>
          <w:tcPr>
            <w:tcW w:w="9923" w:type="dxa"/>
            <w:shd w:val="clear" w:color="auto" w:fill="auto"/>
          </w:tcPr>
          <w:p w14:paraId="54FA0AF0" w14:textId="61733C8E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044F9087" w14:textId="77777777" w:rsidR="001C4905" w:rsidRPr="00647C6B" w:rsidRDefault="001C4905" w:rsidP="00647C6B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647C6B" w14:paraId="680E132D" w14:textId="77777777" w:rsidTr="00647C6B">
        <w:tc>
          <w:tcPr>
            <w:tcW w:w="9464" w:type="dxa"/>
            <w:shd w:val="clear" w:color="auto" w:fill="auto"/>
          </w:tcPr>
          <w:p w14:paraId="7B6836DF" w14:textId="1DC451EB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 xml:space="preserve">Bemerkungen </w:t>
            </w:r>
            <w:r w:rsidR="00AE3A2D" w:rsidRPr="00AE3A2D">
              <w:rPr>
                <w:rFonts w:cstheme="minorHAnsi"/>
                <w:b/>
              </w:rPr>
              <w:t xml:space="preserve">der/des </w:t>
            </w:r>
            <w:r w:rsidRPr="00647C6B">
              <w:rPr>
                <w:rFonts w:cstheme="minorHAnsi"/>
                <w:b/>
              </w:rPr>
              <w:t>Mitarbeitenden</w:t>
            </w:r>
          </w:p>
        </w:tc>
      </w:tr>
      <w:tr w:rsidR="001C4905" w:rsidRPr="00647C6B" w14:paraId="23456785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7F02A373" w14:textId="1CE6FE5C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38A10CCB" w14:textId="77777777" w:rsidR="001C4905" w:rsidRPr="00647C6B" w:rsidRDefault="001C4905" w:rsidP="00647C6B">
      <w:pPr>
        <w:rPr>
          <w:rFonts w:cstheme="minorHAnsi"/>
        </w:rPr>
      </w:pPr>
    </w:p>
    <w:p w14:paraId="352E7743" w14:textId="77777777" w:rsidR="00647C6B" w:rsidRDefault="00647C6B">
      <w:pPr>
        <w:spacing w:after="120"/>
        <w:rPr>
          <w:rFonts w:cstheme="minorHAnsi"/>
        </w:rPr>
      </w:pPr>
      <w:r>
        <w:rPr>
          <w:rFonts w:cstheme="minorHAnsi"/>
        </w:rPr>
        <w:br w:type="page"/>
      </w:r>
    </w:p>
    <w:p w14:paraId="52A21390" w14:textId="77777777" w:rsidR="001C4905" w:rsidRPr="00647C6B" w:rsidRDefault="001C4905" w:rsidP="00647C6B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126"/>
        <w:gridCol w:w="1486"/>
        <w:gridCol w:w="1487"/>
        <w:gridCol w:w="1337"/>
        <w:gridCol w:w="1487"/>
      </w:tblGrid>
      <w:tr w:rsidR="001C4905" w:rsidRPr="00647C6B" w14:paraId="1A98DF10" w14:textId="77777777" w:rsidTr="00647C6B">
        <w:trPr>
          <w:cantSplit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2ED56D6E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Erwartungen mit Auswahl an möglichen Kriterien</w:t>
            </w:r>
          </w:p>
        </w:tc>
        <w:tc>
          <w:tcPr>
            <w:tcW w:w="57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D3E0F0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Beurteilung aus Sicht der/des Vorgesetzten</w:t>
            </w:r>
          </w:p>
          <w:p w14:paraId="77693811" w14:textId="09F1936B" w:rsidR="001C4905" w:rsidRPr="00647C6B" w:rsidRDefault="001C4905" w:rsidP="00647C6B">
            <w:pPr>
              <w:rPr>
                <w:rFonts w:cstheme="minorHAnsi"/>
              </w:rPr>
            </w:pPr>
          </w:p>
        </w:tc>
      </w:tr>
      <w:tr w:rsidR="001C4905" w:rsidRPr="00647C6B" w14:paraId="548C7B28" w14:textId="77777777" w:rsidTr="00647C6B">
        <w:trPr>
          <w:cantSplit/>
        </w:trPr>
        <w:tc>
          <w:tcPr>
            <w:tcW w:w="4126" w:type="dxa"/>
            <w:tcBorders>
              <w:top w:val="nil"/>
            </w:tcBorders>
            <w:shd w:val="clear" w:color="auto" w:fill="auto"/>
          </w:tcPr>
          <w:p w14:paraId="75B21817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  <w:vAlign w:val="center"/>
          </w:tcPr>
          <w:p w14:paraId="4C531BCC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A+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2B5E3B40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14:paraId="5913CD6E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67BCE43A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C</w:t>
            </w:r>
          </w:p>
        </w:tc>
      </w:tr>
      <w:tr w:rsidR="001C4905" w:rsidRPr="00647C6B" w14:paraId="3741973B" w14:textId="77777777" w:rsidTr="00647C6B">
        <w:trPr>
          <w:cantSplit/>
        </w:trPr>
        <w:tc>
          <w:tcPr>
            <w:tcW w:w="4126" w:type="dxa"/>
            <w:tcBorders>
              <w:bottom w:val="dotted" w:sz="4" w:space="0" w:color="auto"/>
            </w:tcBorders>
            <w:shd w:val="clear" w:color="auto" w:fill="auto"/>
          </w:tcPr>
          <w:p w14:paraId="2C5D9190" w14:textId="77777777" w:rsidR="001C4905" w:rsidRPr="00647C6B" w:rsidRDefault="001C4905" w:rsidP="00647C6B">
            <w:pPr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Persönlichkeitsmerkmale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CA60799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5377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87E3A98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418792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9AB409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  <w:lang w:val="en-US"/>
                </w:rPr>
                <w:id w:val="2079782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02F97672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  <w:lang w:val="en-US"/>
                </w:rPr>
                <w:id w:val="174822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443AFA83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538587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Auffassungsgabe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368DB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50513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E89BF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0462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B4732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982536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B274E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82435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219071AC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A94976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Urteilsfähigkeit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73ED7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75488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C6AA208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5336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D71401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542406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27310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63609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16CE4F4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6599B1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Entscheidungsfähigkeit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C5FCB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5328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7C8AB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605849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E1612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04652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59A9A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280891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6A3492B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C30D2A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Analytisches und konzeptionelles Denkvermögen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DCBF9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80477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BAF4B6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8730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EC0A1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70656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4B778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75185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5F98FFEB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EC4952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Belastbarkeit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C5BFC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982764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5B323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71184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A1A09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63013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99FD58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816647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03C5497F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9ECA3E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Zuverlässigkeit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C1674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58882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A38521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3554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370C4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94642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DE7F4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496726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0188647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A12EEE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Flexibilität</w:t>
            </w:r>
          </w:p>
        </w:tc>
        <w:sdt>
          <w:sdtPr>
            <w:rPr>
              <w:rFonts w:cstheme="minorHAnsi"/>
            </w:rPr>
            <w:id w:val="1518890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6" w:type="dxa"/>
                <w:tcBorders>
                  <w:top w:val="dotted" w:sz="4" w:space="0" w:color="auto"/>
                  <w:bottom w:val="dotted" w:sz="4" w:space="0" w:color="auto"/>
                </w:tcBorders>
                <w:shd w:val="clear" w:color="auto" w:fill="auto"/>
                <w:vAlign w:val="center"/>
              </w:tcPr>
              <w:p w14:paraId="3C92373A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941456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dotted" w:sz="4" w:space="0" w:color="auto"/>
                </w:tcBorders>
                <w:shd w:val="clear" w:color="auto" w:fill="auto"/>
                <w:vAlign w:val="center"/>
              </w:tcPr>
              <w:p w14:paraId="505D92F2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628979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dxa"/>
                <w:tcBorders>
                  <w:top w:val="dotted" w:sz="4" w:space="0" w:color="auto"/>
                  <w:bottom w:val="dotted" w:sz="4" w:space="0" w:color="auto"/>
                </w:tcBorders>
                <w:shd w:val="clear" w:color="auto" w:fill="auto"/>
                <w:vAlign w:val="center"/>
              </w:tcPr>
              <w:p w14:paraId="30DB36D1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31909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64D2AECA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</w:tr>
      <w:tr w:rsidR="001C4905" w:rsidRPr="00647C6B" w14:paraId="5C0EF93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1C320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-1607334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6" w:type="dxa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5527836F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739136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67EA1256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780325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dxa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19CE655B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589158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</w:tcBorders>
                <w:vAlign w:val="center"/>
              </w:tcPr>
              <w:p w14:paraId="1E130E0E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</w:tr>
    </w:tbl>
    <w:p w14:paraId="457A98EE" w14:textId="77777777" w:rsidR="001C4905" w:rsidRPr="00647C6B" w:rsidRDefault="001C4905" w:rsidP="00647C6B">
      <w:pPr>
        <w:rPr>
          <w:rFonts w:cstheme="minorHAnsi"/>
        </w:rPr>
      </w:pPr>
    </w:p>
    <w:p w14:paraId="0B49AAEC" w14:textId="580AD1BD" w:rsidR="001C4905" w:rsidRDefault="001C4905" w:rsidP="00647C6B">
      <w:pPr>
        <w:rPr>
          <w:rFonts w:cstheme="minorHAnsi"/>
          <w:b/>
          <w:i/>
        </w:rPr>
      </w:pPr>
    </w:p>
    <w:p w14:paraId="321D366C" w14:textId="77777777" w:rsidR="00C10A53" w:rsidRPr="00647C6B" w:rsidRDefault="00C10A53" w:rsidP="00647C6B">
      <w:pPr>
        <w:rPr>
          <w:rFonts w:cstheme="minorHAnsi"/>
          <w:b/>
          <w:i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647C6B" w14:paraId="316147B3" w14:textId="77777777" w:rsidTr="00647C6B">
        <w:tc>
          <w:tcPr>
            <w:tcW w:w="9923" w:type="dxa"/>
            <w:shd w:val="clear" w:color="auto" w:fill="auto"/>
          </w:tcPr>
          <w:p w14:paraId="242EC5A6" w14:textId="3C768E23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 xml:space="preserve">Bemerkungen </w:t>
            </w:r>
            <w:r w:rsidR="00AE3A2D" w:rsidRPr="00AE3A2D">
              <w:rPr>
                <w:rFonts w:cstheme="minorHAnsi"/>
                <w:b/>
              </w:rPr>
              <w:t xml:space="preserve">der/des </w:t>
            </w:r>
            <w:r w:rsidRPr="00647C6B">
              <w:rPr>
                <w:rFonts w:cstheme="minorHAnsi"/>
                <w:b/>
              </w:rPr>
              <w:t>Vorgesetzten</w:t>
            </w:r>
          </w:p>
        </w:tc>
      </w:tr>
      <w:tr w:rsidR="001C4905" w:rsidRPr="00647C6B" w14:paraId="68A6D6F4" w14:textId="77777777" w:rsidTr="00647C6B">
        <w:trPr>
          <w:trHeight w:val="1418"/>
        </w:trPr>
        <w:tc>
          <w:tcPr>
            <w:tcW w:w="9923" w:type="dxa"/>
            <w:shd w:val="clear" w:color="auto" w:fill="auto"/>
          </w:tcPr>
          <w:p w14:paraId="7C08620F" w14:textId="64B8E30A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63913212" w14:textId="77777777" w:rsidR="001C4905" w:rsidRPr="00647C6B" w:rsidRDefault="001C4905" w:rsidP="00647C6B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647C6B" w14:paraId="6BAA1673" w14:textId="77777777" w:rsidTr="00647C6B">
        <w:tc>
          <w:tcPr>
            <w:tcW w:w="9464" w:type="dxa"/>
            <w:shd w:val="clear" w:color="auto" w:fill="auto"/>
          </w:tcPr>
          <w:p w14:paraId="543AB7CD" w14:textId="4C305D49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 xml:space="preserve">Bemerkungen </w:t>
            </w:r>
            <w:r w:rsidR="00AE3A2D" w:rsidRPr="00AE3A2D">
              <w:rPr>
                <w:rFonts w:cstheme="minorHAnsi"/>
                <w:b/>
              </w:rPr>
              <w:t xml:space="preserve">der/des </w:t>
            </w:r>
            <w:r w:rsidRPr="00647C6B">
              <w:rPr>
                <w:rFonts w:cstheme="minorHAnsi"/>
                <w:b/>
              </w:rPr>
              <w:t>Mitarbeitenden</w:t>
            </w:r>
          </w:p>
        </w:tc>
      </w:tr>
      <w:tr w:rsidR="001C4905" w:rsidRPr="00647C6B" w14:paraId="766B8758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772C37F4" w14:textId="23EAEBBF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163436FA" w14:textId="77777777" w:rsidR="001C4905" w:rsidRPr="00647C6B" w:rsidRDefault="001C4905" w:rsidP="00647C6B">
      <w:pPr>
        <w:rPr>
          <w:rFonts w:cstheme="minorHAnsi"/>
        </w:rPr>
      </w:pPr>
    </w:p>
    <w:p w14:paraId="772CBC2B" w14:textId="77777777" w:rsidR="00C10A53" w:rsidRDefault="00C10A53">
      <w:pPr>
        <w:spacing w:after="120"/>
        <w:rPr>
          <w:rFonts w:cstheme="minorHAnsi"/>
        </w:rPr>
      </w:pPr>
    </w:p>
    <w:p w14:paraId="36F6346A" w14:textId="25BDA341" w:rsidR="00647C6B" w:rsidRDefault="00647C6B">
      <w:pPr>
        <w:spacing w:after="120"/>
        <w:rPr>
          <w:rFonts w:cstheme="minorHAnsi"/>
        </w:rPr>
      </w:pPr>
      <w:r>
        <w:rPr>
          <w:rFonts w:cstheme="minorHAnsi"/>
        </w:rPr>
        <w:br w:type="page"/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126"/>
        <w:gridCol w:w="1486"/>
        <w:gridCol w:w="1487"/>
        <w:gridCol w:w="1337"/>
        <w:gridCol w:w="1487"/>
      </w:tblGrid>
      <w:tr w:rsidR="001C4905" w:rsidRPr="00647C6B" w14:paraId="77516A47" w14:textId="77777777" w:rsidTr="00647C6B">
        <w:trPr>
          <w:cantSplit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E45A226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lastRenderedPageBreak/>
              <w:t>Erwartungen mit Auswahl an möglichen Kriterien</w:t>
            </w:r>
          </w:p>
        </w:tc>
        <w:tc>
          <w:tcPr>
            <w:tcW w:w="5797" w:type="dxa"/>
            <w:gridSpan w:val="4"/>
            <w:tcBorders>
              <w:bottom w:val="nil"/>
            </w:tcBorders>
          </w:tcPr>
          <w:p w14:paraId="706A44E6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Beurteilung aus Sicht der/des Vorgesetzten</w:t>
            </w:r>
          </w:p>
          <w:p w14:paraId="37E21521" w14:textId="561676D9" w:rsidR="001C4905" w:rsidRPr="00647C6B" w:rsidRDefault="001C4905" w:rsidP="00647C6B">
            <w:pPr>
              <w:rPr>
                <w:rFonts w:cstheme="minorHAnsi"/>
              </w:rPr>
            </w:pPr>
          </w:p>
        </w:tc>
      </w:tr>
      <w:tr w:rsidR="001C4905" w:rsidRPr="00647C6B" w14:paraId="1C984392" w14:textId="77777777" w:rsidTr="00647C6B">
        <w:trPr>
          <w:cantSplit/>
        </w:trPr>
        <w:tc>
          <w:tcPr>
            <w:tcW w:w="4126" w:type="dxa"/>
            <w:tcBorders>
              <w:top w:val="nil"/>
            </w:tcBorders>
            <w:shd w:val="clear" w:color="auto" w:fill="auto"/>
          </w:tcPr>
          <w:p w14:paraId="09671717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  <w:vAlign w:val="center"/>
          </w:tcPr>
          <w:p w14:paraId="52ED730B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A+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7A6354D8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14:paraId="4FBAD93B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4E2C8287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C</w:t>
            </w:r>
          </w:p>
        </w:tc>
      </w:tr>
      <w:tr w:rsidR="001C4905" w:rsidRPr="00647C6B" w14:paraId="1F3D6EE3" w14:textId="77777777" w:rsidTr="00647C6B">
        <w:trPr>
          <w:cantSplit/>
        </w:trPr>
        <w:tc>
          <w:tcPr>
            <w:tcW w:w="4126" w:type="dxa"/>
            <w:tcBorders>
              <w:bottom w:val="dotted" w:sz="4" w:space="0" w:color="auto"/>
            </w:tcBorders>
            <w:shd w:val="clear" w:color="auto" w:fill="auto"/>
          </w:tcPr>
          <w:p w14:paraId="1864F94E" w14:textId="77777777" w:rsidR="001C4905" w:rsidRPr="00647C6B" w:rsidRDefault="001C4905" w:rsidP="00647C6B">
            <w:pPr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Sozialkompetenz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vAlign w:val="center"/>
          </w:tcPr>
          <w:p w14:paraId="74BCE0D3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7518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0D0A0766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735358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4CA9A90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  <w:lang w:val="en-US"/>
                </w:rPr>
                <w:id w:val="-385958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7B985D3A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  <w:lang w:val="en-US"/>
                </w:rPr>
                <w:id w:val="-702098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2E9F1B84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D3B4D6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Zusammenarbeit mit Vorgesetzten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CD3C5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52847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901A0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31779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43BBF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874039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A8EAD6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827509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25E93F14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EF5B4A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Zusammenarbeit mit MA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8DF28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25699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9E44A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510208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BC1D5E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119031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ABFA9FD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77396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3FD15EF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25B8F6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Teamfähigkeit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356EE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554001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ECCDA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17746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9AE60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862354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2764F6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211416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0C3BD61D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33F753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Kritikfähigkeit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A418B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3679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5453E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8903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24C78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482090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80829E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85132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277D4B86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91D88B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Informationsfluss, Vertraulichkeit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2D4DA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019377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099F0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81507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264D1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921550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D67859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716547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50461422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C720B6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Verhandlungsgeschick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3E8F1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24252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04BFF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08716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46748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56565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FF11F2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2110658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4A46E578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7F2FD3" w14:textId="0B74EA01" w:rsidR="001C4905" w:rsidRPr="00647C6B" w:rsidRDefault="00D54678" w:rsidP="00647C6B">
            <w:pPr>
              <w:rPr>
                <w:rFonts w:cstheme="minorHAnsi"/>
              </w:rPr>
            </w:pPr>
            <w:r>
              <w:rPr>
                <w:rFonts w:cstheme="minorHAnsi"/>
              </w:rPr>
              <w:t>Zusammenarbeit mit Partnern</w:t>
            </w:r>
          </w:p>
        </w:tc>
        <w:sdt>
          <w:sdtPr>
            <w:rPr>
              <w:rFonts w:cstheme="minorHAnsi"/>
            </w:rPr>
            <w:id w:val="1581559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6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495A7277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1650553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2DE61DA4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747004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dxa"/>
                <w:tcBorders>
                  <w:top w:val="dotted" w:sz="4" w:space="0" w:color="auto"/>
                  <w:bottom w:val="dotted" w:sz="4" w:space="0" w:color="auto"/>
                  <w:right w:val="single" w:sz="4" w:space="0" w:color="auto"/>
                </w:tcBorders>
                <w:vAlign w:val="center"/>
              </w:tcPr>
              <w:p w14:paraId="700BF152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456798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</w:tcBorders>
                <w:vAlign w:val="center"/>
              </w:tcPr>
              <w:p w14:paraId="1535C157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</w:tr>
      <w:tr w:rsidR="001C4905" w:rsidRPr="00647C6B" w14:paraId="1B2A7BED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E15A5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662209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6" w:type="dxa"/>
                <w:tcBorders>
                  <w:top w:val="dotted" w:sz="4" w:space="0" w:color="auto"/>
                </w:tcBorders>
                <w:vAlign w:val="center"/>
              </w:tcPr>
              <w:p w14:paraId="0EF127BF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12785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</w:tcBorders>
                <w:vAlign w:val="center"/>
              </w:tcPr>
              <w:p w14:paraId="548E84D4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359397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dxa"/>
                <w:tcBorders>
                  <w:top w:val="dotted" w:sz="4" w:space="0" w:color="auto"/>
                  <w:right w:val="single" w:sz="4" w:space="0" w:color="auto"/>
                </w:tcBorders>
                <w:vAlign w:val="center"/>
              </w:tcPr>
              <w:p w14:paraId="7A8AACED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</w:rPr>
            <w:id w:val="-418019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left w:val="single" w:sz="4" w:space="0" w:color="auto"/>
                </w:tcBorders>
                <w:vAlign w:val="center"/>
              </w:tcPr>
              <w:p w14:paraId="3519003A" w14:textId="77777777" w:rsidR="001C4905" w:rsidRPr="00647C6B" w:rsidRDefault="001C4905" w:rsidP="00647C6B">
                <w:pPr>
                  <w:jc w:val="center"/>
                  <w:rPr>
                    <w:rFonts w:cstheme="minorHAnsi"/>
                  </w:rPr>
                </w:pPr>
                <w:r w:rsidRPr="00647C6B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</w:tr>
    </w:tbl>
    <w:p w14:paraId="47E0F82E" w14:textId="77777777" w:rsidR="001C4905" w:rsidRPr="00647C6B" w:rsidRDefault="001C4905" w:rsidP="00647C6B">
      <w:pPr>
        <w:rPr>
          <w:rFonts w:cstheme="minorHAnsi"/>
        </w:rPr>
      </w:pPr>
    </w:p>
    <w:p w14:paraId="1C9DE8AF" w14:textId="2DDD5CC8" w:rsidR="001C4905" w:rsidRDefault="001C4905" w:rsidP="00647C6B">
      <w:pPr>
        <w:rPr>
          <w:rFonts w:cstheme="minorHAnsi"/>
          <w:b/>
          <w:i/>
        </w:rPr>
      </w:pPr>
    </w:p>
    <w:p w14:paraId="203D3222" w14:textId="77777777" w:rsidR="00C10A53" w:rsidRPr="00647C6B" w:rsidRDefault="00C10A53" w:rsidP="00647C6B">
      <w:pPr>
        <w:rPr>
          <w:rFonts w:cstheme="minorHAnsi"/>
          <w:b/>
          <w:i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647C6B" w14:paraId="67EB341F" w14:textId="77777777" w:rsidTr="00647C6B">
        <w:tc>
          <w:tcPr>
            <w:tcW w:w="9923" w:type="dxa"/>
            <w:shd w:val="clear" w:color="auto" w:fill="auto"/>
          </w:tcPr>
          <w:p w14:paraId="70F45198" w14:textId="2E036AC6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 xml:space="preserve">Bemerkungen </w:t>
            </w:r>
            <w:r w:rsidR="00AE3A2D" w:rsidRPr="00AE3A2D">
              <w:rPr>
                <w:rFonts w:cstheme="minorHAnsi"/>
                <w:b/>
              </w:rPr>
              <w:t xml:space="preserve">der/des </w:t>
            </w:r>
            <w:r w:rsidRPr="00647C6B">
              <w:rPr>
                <w:rFonts w:cstheme="minorHAnsi"/>
                <w:b/>
              </w:rPr>
              <w:t>Vorgesetzten</w:t>
            </w:r>
          </w:p>
        </w:tc>
      </w:tr>
      <w:tr w:rsidR="001C4905" w:rsidRPr="00647C6B" w14:paraId="12B1A9FB" w14:textId="77777777" w:rsidTr="00647C6B">
        <w:trPr>
          <w:trHeight w:val="1418"/>
        </w:trPr>
        <w:tc>
          <w:tcPr>
            <w:tcW w:w="9923" w:type="dxa"/>
            <w:shd w:val="clear" w:color="auto" w:fill="auto"/>
          </w:tcPr>
          <w:p w14:paraId="453B6580" w14:textId="0662D48F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44D2CACA" w14:textId="77777777" w:rsidR="001C4905" w:rsidRPr="00647C6B" w:rsidRDefault="001C4905" w:rsidP="00647C6B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647C6B" w14:paraId="3F0A98BC" w14:textId="77777777" w:rsidTr="00647C6B">
        <w:tc>
          <w:tcPr>
            <w:tcW w:w="9464" w:type="dxa"/>
            <w:shd w:val="clear" w:color="auto" w:fill="auto"/>
          </w:tcPr>
          <w:p w14:paraId="65BA8198" w14:textId="7E937D46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 xml:space="preserve">Bemerkungen </w:t>
            </w:r>
            <w:r w:rsidR="00AE3A2D" w:rsidRPr="00AE3A2D">
              <w:rPr>
                <w:rFonts w:cstheme="minorHAnsi"/>
                <w:b/>
              </w:rPr>
              <w:t xml:space="preserve">der/des </w:t>
            </w:r>
            <w:r w:rsidRPr="00647C6B">
              <w:rPr>
                <w:rFonts w:cstheme="minorHAnsi"/>
                <w:b/>
              </w:rPr>
              <w:t>Mitarbeitenden</w:t>
            </w:r>
          </w:p>
        </w:tc>
      </w:tr>
      <w:tr w:rsidR="001C4905" w:rsidRPr="00647C6B" w14:paraId="463EDABA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14922916" w14:textId="18812115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7459F213" w14:textId="77777777" w:rsidR="001C4905" w:rsidRPr="00647C6B" w:rsidRDefault="001C4905" w:rsidP="00647C6B">
      <w:pPr>
        <w:rPr>
          <w:rFonts w:cstheme="minorHAnsi"/>
        </w:rPr>
      </w:pPr>
    </w:p>
    <w:p w14:paraId="656D21A1" w14:textId="77777777" w:rsidR="00C10A53" w:rsidRDefault="00C10A53">
      <w:pPr>
        <w:spacing w:after="120"/>
        <w:rPr>
          <w:rFonts w:cstheme="minorHAnsi"/>
        </w:rPr>
      </w:pPr>
    </w:p>
    <w:p w14:paraId="1A0CB7A9" w14:textId="66B91525" w:rsidR="00647C6B" w:rsidRDefault="00647C6B">
      <w:pPr>
        <w:spacing w:after="120"/>
        <w:rPr>
          <w:rFonts w:cstheme="minorHAnsi"/>
        </w:rPr>
      </w:pPr>
      <w:r>
        <w:rPr>
          <w:rFonts w:cstheme="minorHAnsi"/>
        </w:rPr>
        <w:br w:type="page"/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126"/>
        <w:gridCol w:w="1486"/>
        <w:gridCol w:w="1487"/>
        <w:gridCol w:w="1337"/>
        <w:gridCol w:w="1487"/>
      </w:tblGrid>
      <w:tr w:rsidR="001C4905" w:rsidRPr="00647C6B" w14:paraId="6247DA7C" w14:textId="77777777" w:rsidTr="00647C6B">
        <w:trPr>
          <w:cantSplit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4EE9E91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lastRenderedPageBreak/>
              <w:t>Erwartungen mit Auswahl an möglichen Kriterien</w:t>
            </w:r>
          </w:p>
        </w:tc>
        <w:tc>
          <w:tcPr>
            <w:tcW w:w="5797" w:type="dxa"/>
            <w:gridSpan w:val="4"/>
            <w:tcBorders>
              <w:bottom w:val="nil"/>
            </w:tcBorders>
          </w:tcPr>
          <w:p w14:paraId="01460828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Beurteilung aus Sicht der/des Vorgesetzten</w:t>
            </w:r>
          </w:p>
          <w:p w14:paraId="76B39429" w14:textId="18225728" w:rsidR="001C4905" w:rsidRPr="00647C6B" w:rsidRDefault="001C4905" w:rsidP="00647C6B">
            <w:pPr>
              <w:rPr>
                <w:rFonts w:cstheme="minorHAnsi"/>
              </w:rPr>
            </w:pPr>
          </w:p>
        </w:tc>
      </w:tr>
      <w:tr w:rsidR="001C4905" w:rsidRPr="00647C6B" w14:paraId="07172C62" w14:textId="77777777" w:rsidTr="00647C6B">
        <w:trPr>
          <w:cantSplit/>
        </w:trPr>
        <w:tc>
          <w:tcPr>
            <w:tcW w:w="4126" w:type="dxa"/>
            <w:tcBorders>
              <w:top w:val="nil"/>
            </w:tcBorders>
            <w:shd w:val="clear" w:color="auto" w:fill="auto"/>
          </w:tcPr>
          <w:p w14:paraId="7995BA82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  <w:vAlign w:val="center"/>
          </w:tcPr>
          <w:p w14:paraId="002109E9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A+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0E85ECB7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14:paraId="42D6DD62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47F7C396" w14:textId="77777777" w:rsidR="001C4905" w:rsidRPr="00647C6B" w:rsidRDefault="001C4905" w:rsidP="00647C6B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C</w:t>
            </w:r>
          </w:p>
        </w:tc>
      </w:tr>
      <w:tr w:rsidR="001C4905" w:rsidRPr="00647C6B" w14:paraId="2A99B595" w14:textId="77777777" w:rsidTr="00647C6B">
        <w:trPr>
          <w:cantSplit/>
        </w:trPr>
        <w:tc>
          <w:tcPr>
            <w:tcW w:w="41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F0E6BBE" w14:textId="77777777" w:rsidR="001C4905" w:rsidRPr="00647C6B" w:rsidRDefault="001C4905" w:rsidP="00647C6B">
            <w:pPr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Führungsverhalten (für Kader)</w:t>
            </w:r>
          </w:p>
        </w:tc>
        <w:tc>
          <w:tcPr>
            <w:tcW w:w="148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481E16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31455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B6DF19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943226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99A943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  <w:lang w:val="en-US"/>
                </w:rPr>
                <w:id w:val="-992955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6FFF2775" w14:textId="77777777" w:rsidR="001C4905" w:rsidRPr="00647C6B" w:rsidRDefault="00D71E00" w:rsidP="00647C6B">
            <w:pPr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  <w:lang w:val="en-US"/>
                </w:rPr>
                <w:id w:val="909430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b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54E868C8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D7D531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Führt mit Zielen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1A9E41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96454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35FB3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38727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DF2E0B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683404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A2C83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690111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6E32000D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08A954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Lösungsorientiert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54F23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28115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DC83F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02070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BE803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941365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4A1C7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210075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19D8C0C5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38ED3C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Umsetzungsstärke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F1C9AD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58515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D2B22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26199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08BCB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442422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3C5D6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50087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14D4986D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67F273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Durchsetzungsvermögen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CCF80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1460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54CF2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27037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9B1EF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262962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00053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304895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0B3248C9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E83CBA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Effizient, Wirksamkeit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6E8F1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70274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73AE21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40890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EC2D4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713564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9228C1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7950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5485844E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31F043D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Organisation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F25AFE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64045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99C36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03314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E9128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4781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78273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37981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771335BF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3192EF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 xml:space="preserve">Motivation </w:t>
            </w:r>
            <w:proofErr w:type="gramStart"/>
            <w:r w:rsidRPr="00647C6B">
              <w:rPr>
                <w:rFonts w:cstheme="minorHAnsi"/>
              </w:rPr>
              <w:t>des Team</w:t>
            </w:r>
            <w:proofErr w:type="gramEnd"/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DE923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8912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9B6AE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4965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61A2A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85623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A975A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65652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1266827B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01D56D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Analyse- und Konzeptionsfähigkeit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6585F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3546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D07C7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988698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43BC1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810160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94B16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850478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4788B176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A86CCC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Kosten- und Ertragsbewusstsein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6285DB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623500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B601C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37109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6FA8E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509739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AE9B4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644775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3812DBA6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0CE98F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Stress- und Konfliktbewältigung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691028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26432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9D9603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01941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190D5DE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351532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698B5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4765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741BEF82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8149BE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Entscheidungskompetenz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F6E11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057763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259B0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7585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BA12F2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2035106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75A3DC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755973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3E9986CF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C03E18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Strukturentwicklungen und Veränderungen pro-aktiv angehen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1AFFE6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08801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D80B07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61402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92BB14F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962492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3DEC29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221282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43582367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D58998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Nachfolgeplanung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0C5040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81532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6FA4C1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733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10638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79263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C7A6D5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202917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44A48A14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7530115" w14:textId="77777777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48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65D543A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440867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575077E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9516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5AD3F1E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17848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</w:tcBorders>
            <w:vAlign w:val="center"/>
          </w:tcPr>
          <w:p w14:paraId="425B53A4" w14:textId="77777777" w:rsidR="001C4905" w:rsidRPr="00647C6B" w:rsidRDefault="00D71E00" w:rsidP="00647C6B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702442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</w:tbl>
    <w:p w14:paraId="7751F063" w14:textId="77777777" w:rsidR="001C4905" w:rsidRPr="00647C6B" w:rsidRDefault="001C4905" w:rsidP="00647C6B">
      <w:pPr>
        <w:rPr>
          <w:rFonts w:cstheme="minorHAnsi"/>
        </w:rPr>
      </w:pPr>
    </w:p>
    <w:p w14:paraId="1D7FFEFA" w14:textId="482E9D7F" w:rsidR="001C4905" w:rsidRDefault="001C4905" w:rsidP="00647C6B">
      <w:pPr>
        <w:rPr>
          <w:rFonts w:cstheme="minorHAnsi"/>
          <w:b/>
          <w:i/>
        </w:rPr>
      </w:pPr>
    </w:p>
    <w:p w14:paraId="3F5CF504" w14:textId="77777777" w:rsidR="00C10A53" w:rsidRPr="00647C6B" w:rsidRDefault="00C10A53" w:rsidP="00647C6B">
      <w:pPr>
        <w:rPr>
          <w:rFonts w:cstheme="minorHAnsi"/>
          <w:b/>
          <w:i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647C6B" w14:paraId="1A974E01" w14:textId="77777777" w:rsidTr="00647C6B">
        <w:tc>
          <w:tcPr>
            <w:tcW w:w="9923" w:type="dxa"/>
            <w:shd w:val="clear" w:color="auto" w:fill="auto"/>
          </w:tcPr>
          <w:p w14:paraId="52657DC8" w14:textId="5F9B559F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 xml:space="preserve">Bemerkungen </w:t>
            </w:r>
            <w:r w:rsidR="00AE3A2D" w:rsidRPr="00AE3A2D">
              <w:rPr>
                <w:rFonts w:cstheme="minorHAnsi"/>
                <w:b/>
              </w:rPr>
              <w:t xml:space="preserve">der/des </w:t>
            </w:r>
            <w:r w:rsidRPr="00647C6B">
              <w:rPr>
                <w:rFonts w:cstheme="minorHAnsi"/>
                <w:b/>
              </w:rPr>
              <w:t>Vorgesetzten</w:t>
            </w:r>
          </w:p>
        </w:tc>
      </w:tr>
      <w:tr w:rsidR="001C4905" w:rsidRPr="00647C6B" w14:paraId="22303196" w14:textId="77777777" w:rsidTr="00647C6B">
        <w:trPr>
          <w:trHeight w:val="851"/>
        </w:trPr>
        <w:tc>
          <w:tcPr>
            <w:tcW w:w="9923" w:type="dxa"/>
            <w:shd w:val="clear" w:color="auto" w:fill="auto"/>
          </w:tcPr>
          <w:p w14:paraId="399848DE" w14:textId="2CDEDFC6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2DEAFF2A" w14:textId="77777777" w:rsidR="001C4905" w:rsidRPr="00647C6B" w:rsidRDefault="001C4905" w:rsidP="00647C6B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647C6B" w14:paraId="150BDB79" w14:textId="77777777" w:rsidTr="00647C6B">
        <w:tc>
          <w:tcPr>
            <w:tcW w:w="9464" w:type="dxa"/>
            <w:shd w:val="clear" w:color="auto" w:fill="auto"/>
          </w:tcPr>
          <w:p w14:paraId="2B4BC686" w14:textId="64D5C848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 xml:space="preserve">Bemerkungen </w:t>
            </w:r>
            <w:r w:rsidR="00AE3A2D" w:rsidRPr="00AE3A2D">
              <w:rPr>
                <w:rFonts w:cstheme="minorHAnsi"/>
                <w:b/>
              </w:rPr>
              <w:t xml:space="preserve">der/des </w:t>
            </w:r>
            <w:r w:rsidRPr="00647C6B">
              <w:rPr>
                <w:rFonts w:cstheme="minorHAnsi"/>
                <w:b/>
              </w:rPr>
              <w:t>Mitarbeitenden</w:t>
            </w:r>
          </w:p>
        </w:tc>
      </w:tr>
      <w:tr w:rsidR="001C4905" w:rsidRPr="00647C6B" w14:paraId="365417D5" w14:textId="77777777" w:rsidTr="00647C6B">
        <w:trPr>
          <w:trHeight w:val="851"/>
        </w:trPr>
        <w:tc>
          <w:tcPr>
            <w:tcW w:w="9464" w:type="dxa"/>
            <w:shd w:val="clear" w:color="auto" w:fill="auto"/>
          </w:tcPr>
          <w:p w14:paraId="02EF6DCE" w14:textId="7D3B6ACB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53230F5C" w14:textId="77777777" w:rsidR="001C4905" w:rsidRPr="00647C6B" w:rsidRDefault="001C4905" w:rsidP="00647C6B">
      <w:pPr>
        <w:rPr>
          <w:rFonts w:cstheme="minorHAnsi"/>
        </w:rPr>
      </w:pPr>
    </w:p>
    <w:p w14:paraId="1AA50A84" w14:textId="77777777" w:rsidR="00C10A53" w:rsidRDefault="00C10A53">
      <w:pPr>
        <w:spacing w:after="120"/>
        <w:rPr>
          <w:rFonts w:cstheme="minorHAnsi"/>
        </w:rPr>
      </w:pPr>
    </w:p>
    <w:p w14:paraId="448997BE" w14:textId="6C307929" w:rsidR="00647C6B" w:rsidRDefault="00647C6B">
      <w:pPr>
        <w:spacing w:after="120"/>
        <w:rPr>
          <w:rFonts w:cstheme="minorHAnsi"/>
        </w:rPr>
      </w:pPr>
      <w:r>
        <w:rPr>
          <w:rFonts w:cstheme="minorHAnsi"/>
        </w:rPr>
        <w:br w:type="page"/>
      </w:r>
    </w:p>
    <w:p w14:paraId="6D8F1B81" w14:textId="5B6C7B3B" w:rsidR="00647C6B" w:rsidRPr="005778F7" w:rsidRDefault="00647C6B" w:rsidP="005778F7">
      <w:pPr>
        <w:pStyle w:val="TitelBetreff11pt"/>
      </w:pPr>
      <w:r w:rsidRPr="005778F7">
        <w:lastRenderedPageBreak/>
        <w:t>Zielerreichung</w:t>
      </w:r>
      <w:r w:rsidR="002E2A22">
        <w:t xml:space="preserve"> [Jahr]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2344"/>
        <w:gridCol w:w="2972"/>
        <w:gridCol w:w="1635"/>
        <w:gridCol w:w="2972"/>
      </w:tblGrid>
      <w:tr w:rsidR="001C4905" w:rsidRPr="00647C6B" w14:paraId="62D1F4CE" w14:textId="77777777" w:rsidTr="005778F7">
        <w:trPr>
          <w:trHeight w:val="90"/>
        </w:trPr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261F1FA6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Name, Vorname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130DD97B" w14:textId="03CE0937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</w:tcPr>
          <w:p w14:paraId="155D03AD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 xml:space="preserve">Funktion 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2C62BBF8" w14:textId="2256E328" w:rsidR="001C4905" w:rsidRPr="00647C6B" w:rsidRDefault="001C4905" w:rsidP="00647C6B">
            <w:pPr>
              <w:rPr>
                <w:rFonts w:cstheme="minorHAnsi"/>
                <w:bCs/>
              </w:rPr>
            </w:pPr>
          </w:p>
        </w:tc>
      </w:tr>
      <w:tr w:rsidR="001C4905" w:rsidRPr="00647C6B" w14:paraId="678FE8ED" w14:textId="77777777" w:rsidTr="005778F7">
        <w:trPr>
          <w:trHeight w:val="90"/>
        </w:trPr>
        <w:tc>
          <w:tcPr>
            <w:tcW w:w="2344" w:type="dxa"/>
            <w:tcBorders>
              <w:left w:val="nil"/>
              <w:right w:val="nil"/>
            </w:tcBorders>
          </w:tcPr>
          <w:p w14:paraId="2BA96944" w14:textId="3795B470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Abteilung</w:t>
            </w:r>
          </w:p>
        </w:tc>
        <w:tc>
          <w:tcPr>
            <w:tcW w:w="2972" w:type="dxa"/>
            <w:tcBorders>
              <w:left w:val="nil"/>
              <w:right w:val="nil"/>
            </w:tcBorders>
          </w:tcPr>
          <w:p w14:paraId="1D3814CC" w14:textId="41AA9164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635" w:type="dxa"/>
            <w:tcBorders>
              <w:left w:val="nil"/>
              <w:right w:val="nil"/>
            </w:tcBorders>
          </w:tcPr>
          <w:p w14:paraId="0B828757" w14:textId="06CF5376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Vorgesetzte</w:t>
            </w:r>
            <w:r w:rsidR="002E2A22" w:rsidRPr="002E2A22">
              <w:rPr>
                <w:rFonts w:cstheme="minorHAnsi"/>
              </w:rPr>
              <w:t>(r)</w:t>
            </w:r>
          </w:p>
        </w:tc>
        <w:tc>
          <w:tcPr>
            <w:tcW w:w="2972" w:type="dxa"/>
            <w:tcBorders>
              <w:left w:val="nil"/>
              <w:right w:val="nil"/>
            </w:tcBorders>
          </w:tcPr>
          <w:p w14:paraId="298ED50C" w14:textId="2B52EE53" w:rsidR="001C4905" w:rsidRPr="00647C6B" w:rsidRDefault="001C4905" w:rsidP="00647C6B">
            <w:pPr>
              <w:rPr>
                <w:rFonts w:cstheme="minorHAnsi"/>
                <w:bCs/>
              </w:rPr>
            </w:pPr>
          </w:p>
        </w:tc>
      </w:tr>
      <w:tr w:rsidR="001C4905" w:rsidRPr="00647C6B" w14:paraId="19447D06" w14:textId="77777777" w:rsidTr="005778F7">
        <w:trPr>
          <w:trHeight w:val="90"/>
        </w:trPr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16E7B573" w14:textId="77777777" w:rsidR="001C4905" w:rsidRPr="00647C6B" w:rsidRDefault="005778F7" w:rsidP="005778F7">
            <w:pPr>
              <w:rPr>
                <w:rFonts w:cstheme="minorHAnsi"/>
              </w:rPr>
            </w:pPr>
            <w:r>
              <w:rPr>
                <w:rFonts w:cstheme="minorHAnsi"/>
              </w:rPr>
              <w:t>Eintritt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5228BF17" w14:textId="6E2C13A3" w:rsidR="001C4905" w:rsidRPr="00647C6B" w:rsidRDefault="001C4905" w:rsidP="00647C6B">
            <w:pPr>
              <w:rPr>
                <w:rFonts w:cstheme="minorHAnsi"/>
              </w:rPr>
            </w:pP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</w:tcPr>
          <w:p w14:paraId="0037A5AF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BG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71DBD342" w14:textId="1D59057B" w:rsidR="001C4905" w:rsidRPr="00647C6B" w:rsidRDefault="001C4905" w:rsidP="00647C6B">
            <w:pPr>
              <w:rPr>
                <w:rFonts w:cstheme="minorHAnsi"/>
                <w:bCs/>
              </w:rPr>
            </w:pPr>
          </w:p>
        </w:tc>
      </w:tr>
    </w:tbl>
    <w:p w14:paraId="737CFC35" w14:textId="77777777" w:rsidR="001C4905" w:rsidRPr="00647C6B" w:rsidRDefault="001C4905" w:rsidP="00647C6B">
      <w:pPr>
        <w:rPr>
          <w:rFonts w:cstheme="minorHAnsi"/>
        </w:rPr>
      </w:pPr>
    </w:p>
    <w:p w14:paraId="1CE483D4" w14:textId="77777777" w:rsidR="001C4905" w:rsidRPr="00647C6B" w:rsidRDefault="001C4905" w:rsidP="00647C6B">
      <w:pPr>
        <w:rPr>
          <w:rFonts w:cstheme="minorHAnsi"/>
          <w:b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052"/>
        <w:gridCol w:w="1457"/>
        <w:gridCol w:w="1459"/>
        <w:gridCol w:w="1459"/>
        <w:gridCol w:w="1496"/>
      </w:tblGrid>
      <w:tr w:rsidR="001C4905" w:rsidRPr="00647C6B" w14:paraId="43236FA3" w14:textId="77777777" w:rsidTr="00647C6B">
        <w:tc>
          <w:tcPr>
            <w:tcW w:w="2042" w:type="pct"/>
            <w:tcBorders>
              <w:top w:val="single" w:sz="4" w:space="0" w:color="auto"/>
            </w:tcBorders>
            <w:shd w:val="clear" w:color="auto" w:fill="auto"/>
          </w:tcPr>
          <w:p w14:paraId="05A21830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(Leistungsgrade gem. letzter Seite)</w:t>
            </w:r>
          </w:p>
          <w:p w14:paraId="36869772" w14:textId="77777777" w:rsidR="001C4905" w:rsidRPr="00647C6B" w:rsidRDefault="001C4905" w:rsidP="00647C6B">
            <w:pPr>
              <w:rPr>
                <w:rFonts w:cstheme="minorHAnsi"/>
              </w:rPr>
            </w:pPr>
          </w:p>
          <w:p w14:paraId="646CB81E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Das Ziel wurde…</w:t>
            </w: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</w:tcPr>
          <w:p w14:paraId="39E05095" w14:textId="77777777" w:rsidR="001C4905" w:rsidRPr="00647C6B" w:rsidRDefault="001C4905" w:rsidP="005778F7">
            <w:pPr>
              <w:jc w:val="center"/>
              <w:rPr>
                <w:rFonts w:cstheme="minorHAnsi"/>
              </w:rPr>
            </w:pPr>
            <w:r w:rsidRPr="00647C6B">
              <w:rPr>
                <w:rFonts w:cstheme="minorHAnsi"/>
                <w:b/>
              </w:rPr>
              <w:t>A+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6D803D5E" w14:textId="77777777" w:rsidR="001C4905" w:rsidRPr="00647C6B" w:rsidRDefault="001C4905" w:rsidP="005778F7">
            <w:pPr>
              <w:jc w:val="center"/>
              <w:rPr>
                <w:rFonts w:cstheme="minorHAnsi"/>
              </w:rPr>
            </w:pPr>
            <w:r w:rsidRPr="00647C6B">
              <w:rPr>
                <w:rFonts w:cstheme="minorHAnsi"/>
                <w:b/>
              </w:rPr>
              <w:t>A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6BBF25CC" w14:textId="77777777" w:rsidR="001C4905" w:rsidRPr="00647C6B" w:rsidRDefault="001C4905" w:rsidP="005778F7">
            <w:pPr>
              <w:jc w:val="center"/>
              <w:rPr>
                <w:rFonts w:cstheme="minorHAnsi"/>
              </w:rPr>
            </w:pPr>
            <w:r w:rsidRPr="00647C6B">
              <w:rPr>
                <w:rFonts w:cstheme="minorHAnsi"/>
                <w:b/>
              </w:rPr>
              <w:t>B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1F19FD9F" w14:textId="77777777" w:rsidR="001C4905" w:rsidRPr="00647C6B" w:rsidRDefault="001C4905" w:rsidP="005778F7">
            <w:pPr>
              <w:jc w:val="center"/>
              <w:rPr>
                <w:rFonts w:cstheme="minorHAnsi"/>
              </w:rPr>
            </w:pPr>
            <w:r w:rsidRPr="00647C6B">
              <w:rPr>
                <w:rFonts w:cstheme="minorHAnsi"/>
                <w:b/>
              </w:rPr>
              <w:t>C</w:t>
            </w:r>
          </w:p>
        </w:tc>
      </w:tr>
      <w:tr w:rsidR="001C4905" w:rsidRPr="00647C6B" w14:paraId="18858CF8" w14:textId="77777777" w:rsidTr="00647C6B">
        <w:tc>
          <w:tcPr>
            <w:tcW w:w="2042" w:type="pct"/>
            <w:shd w:val="clear" w:color="auto" w:fill="auto"/>
          </w:tcPr>
          <w:p w14:paraId="417EA6DE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Ziel 1</w:t>
            </w:r>
          </w:p>
        </w:tc>
        <w:tc>
          <w:tcPr>
            <w:tcW w:w="734" w:type="pct"/>
            <w:shd w:val="clear" w:color="auto" w:fill="auto"/>
          </w:tcPr>
          <w:p w14:paraId="32D466A5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0966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1972932C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39426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5B84C08C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427197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754" w:type="pct"/>
          </w:tcPr>
          <w:p w14:paraId="0EDB923B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433551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35221B90" w14:textId="77777777" w:rsidTr="00647C6B">
        <w:tc>
          <w:tcPr>
            <w:tcW w:w="5000" w:type="pct"/>
            <w:gridSpan w:val="5"/>
            <w:shd w:val="clear" w:color="auto" w:fill="auto"/>
          </w:tcPr>
          <w:p w14:paraId="7790F6A8" w14:textId="6BC0697D" w:rsidR="00FB3377" w:rsidRDefault="00FB3377" w:rsidP="00FB3377">
            <w:pPr>
              <w:rPr>
                <w:rFonts w:cstheme="minorHAnsi"/>
              </w:rPr>
            </w:pPr>
          </w:p>
          <w:p w14:paraId="0F5372CF" w14:textId="77777777" w:rsidR="00FB3377" w:rsidRDefault="00FB3377" w:rsidP="00647C6B">
            <w:pPr>
              <w:rPr>
                <w:rFonts w:cstheme="minorHAnsi"/>
              </w:rPr>
            </w:pPr>
          </w:p>
          <w:p w14:paraId="0F6838B5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Kommentar</w:t>
            </w:r>
          </w:p>
          <w:p w14:paraId="2C543280" w14:textId="6B7CF2F7" w:rsidR="001C4905" w:rsidRPr="00647C6B" w:rsidRDefault="001C4905" w:rsidP="00647C6B">
            <w:pPr>
              <w:rPr>
                <w:rFonts w:cstheme="minorHAnsi"/>
              </w:rPr>
            </w:pPr>
          </w:p>
        </w:tc>
      </w:tr>
      <w:tr w:rsidR="001C4905" w:rsidRPr="00647C6B" w14:paraId="7AEBC3FD" w14:textId="77777777" w:rsidTr="00647C6B">
        <w:tc>
          <w:tcPr>
            <w:tcW w:w="2042" w:type="pct"/>
            <w:shd w:val="clear" w:color="auto" w:fill="auto"/>
          </w:tcPr>
          <w:p w14:paraId="78882C97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Ziel 2</w:t>
            </w:r>
          </w:p>
        </w:tc>
        <w:tc>
          <w:tcPr>
            <w:tcW w:w="734" w:type="pct"/>
            <w:shd w:val="clear" w:color="auto" w:fill="auto"/>
          </w:tcPr>
          <w:p w14:paraId="1B238F6C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4399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3E41F1BC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121800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02E3886D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1825935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754" w:type="pct"/>
          </w:tcPr>
          <w:p w14:paraId="6DF569E1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198739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4A7DC6FB" w14:textId="77777777" w:rsidTr="00647C6B">
        <w:tc>
          <w:tcPr>
            <w:tcW w:w="5000" w:type="pct"/>
            <w:gridSpan w:val="5"/>
            <w:shd w:val="clear" w:color="auto" w:fill="auto"/>
          </w:tcPr>
          <w:p w14:paraId="41CABD5E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Kommentar</w:t>
            </w:r>
          </w:p>
          <w:p w14:paraId="19CF8DC0" w14:textId="3381EC6F" w:rsidR="001C4905" w:rsidRPr="00647C6B" w:rsidRDefault="001C4905" w:rsidP="00647C6B">
            <w:pPr>
              <w:rPr>
                <w:rFonts w:cstheme="minorHAnsi"/>
              </w:rPr>
            </w:pPr>
          </w:p>
        </w:tc>
      </w:tr>
      <w:tr w:rsidR="001C4905" w:rsidRPr="00647C6B" w14:paraId="107E7AB3" w14:textId="77777777" w:rsidTr="00647C6B">
        <w:tc>
          <w:tcPr>
            <w:tcW w:w="2042" w:type="pct"/>
            <w:shd w:val="clear" w:color="auto" w:fill="auto"/>
          </w:tcPr>
          <w:p w14:paraId="564768EB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Ziel 3</w:t>
            </w:r>
          </w:p>
        </w:tc>
        <w:tc>
          <w:tcPr>
            <w:tcW w:w="734" w:type="pct"/>
            <w:shd w:val="clear" w:color="auto" w:fill="auto"/>
          </w:tcPr>
          <w:p w14:paraId="0C90E221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82661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2D3FCEE7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36763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03F12F44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2132930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754" w:type="pct"/>
          </w:tcPr>
          <w:p w14:paraId="56AEF1C8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-215361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3A230AAF" w14:textId="77777777" w:rsidTr="00647C6B">
        <w:tc>
          <w:tcPr>
            <w:tcW w:w="5000" w:type="pct"/>
            <w:gridSpan w:val="5"/>
            <w:shd w:val="clear" w:color="auto" w:fill="auto"/>
          </w:tcPr>
          <w:p w14:paraId="5F35CDDD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Kommentar</w:t>
            </w:r>
          </w:p>
          <w:p w14:paraId="2E2770E7" w14:textId="1A583E29" w:rsidR="001C4905" w:rsidRPr="00647C6B" w:rsidRDefault="001C4905" w:rsidP="00647C6B">
            <w:pPr>
              <w:rPr>
                <w:rFonts w:cstheme="minorHAnsi"/>
              </w:rPr>
            </w:pPr>
          </w:p>
        </w:tc>
      </w:tr>
      <w:tr w:rsidR="001C4905" w:rsidRPr="00647C6B" w14:paraId="21329E77" w14:textId="77777777" w:rsidTr="00647C6B">
        <w:tc>
          <w:tcPr>
            <w:tcW w:w="2042" w:type="pct"/>
            <w:shd w:val="clear" w:color="auto" w:fill="auto"/>
          </w:tcPr>
          <w:p w14:paraId="6D5DC153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Ziel 4</w:t>
            </w:r>
          </w:p>
        </w:tc>
        <w:tc>
          <w:tcPr>
            <w:tcW w:w="734" w:type="pct"/>
            <w:shd w:val="clear" w:color="auto" w:fill="auto"/>
          </w:tcPr>
          <w:p w14:paraId="40CE809E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69817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4D2903CA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5350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398346C8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503556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  <w:tc>
          <w:tcPr>
            <w:tcW w:w="754" w:type="pct"/>
          </w:tcPr>
          <w:p w14:paraId="7C3F3DCB" w14:textId="77777777" w:rsidR="001C4905" w:rsidRPr="00647C6B" w:rsidRDefault="00D71E00" w:rsidP="005778F7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lang w:val="en-US"/>
                </w:rPr>
                <w:id w:val="401492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647C6B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</w:p>
        </w:tc>
      </w:tr>
      <w:tr w:rsidR="001C4905" w:rsidRPr="00647C6B" w14:paraId="283999E1" w14:textId="77777777" w:rsidTr="00647C6B">
        <w:tc>
          <w:tcPr>
            <w:tcW w:w="5000" w:type="pct"/>
            <w:gridSpan w:val="5"/>
            <w:shd w:val="clear" w:color="auto" w:fill="auto"/>
          </w:tcPr>
          <w:p w14:paraId="2DF60FAD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Kommentar</w:t>
            </w:r>
          </w:p>
          <w:p w14:paraId="53C42E85" w14:textId="46556A95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44D1265A" w14:textId="77777777" w:rsidR="001C4905" w:rsidRPr="00647C6B" w:rsidRDefault="001C4905" w:rsidP="00647C6B">
      <w:pPr>
        <w:rPr>
          <w:rFonts w:cstheme="minorHAnsi"/>
        </w:rPr>
      </w:pPr>
    </w:p>
    <w:p w14:paraId="022E561F" w14:textId="77777777" w:rsidR="00C10A53" w:rsidRDefault="00C10A53" w:rsidP="00647C6B">
      <w:pPr>
        <w:rPr>
          <w:rFonts w:cstheme="minorHAnsi"/>
        </w:rPr>
      </w:pPr>
    </w:p>
    <w:p w14:paraId="291FDD68" w14:textId="48911DBA" w:rsidR="001C4905" w:rsidRPr="00647C6B" w:rsidRDefault="001C4905" w:rsidP="00647C6B">
      <w:pPr>
        <w:rPr>
          <w:rFonts w:cstheme="minorHAnsi"/>
        </w:rPr>
      </w:pPr>
      <w:r w:rsidRPr="00647C6B">
        <w:rPr>
          <w:rFonts w:cstheme="minorHAnsi"/>
        </w:rPr>
        <w:br w:type="page"/>
      </w:r>
    </w:p>
    <w:p w14:paraId="467DABE2" w14:textId="69698B89" w:rsidR="001C4905" w:rsidRPr="00647C6B" w:rsidRDefault="001C4905" w:rsidP="005778F7">
      <w:pPr>
        <w:pStyle w:val="TitelBetreff11pt"/>
      </w:pPr>
      <w:r w:rsidRPr="00647C6B">
        <w:lastRenderedPageBreak/>
        <w:t xml:space="preserve">Gesamtbeurteilung </w:t>
      </w:r>
      <w:r w:rsidR="002E2A22">
        <w:t>[</w:t>
      </w:r>
      <w:proofErr w:type="gramStart"/>
      <w:r w:rsidR="002E2A22">
        <w:t>Jahr ]</w:t>
      </w:r>
      <w:proofErr w:type="gramEnd"/>
    </w:p>
    <w:p w14:paraId="5E37D36B" w14:textId="77777777" w:rsidR="001C4905" w:rsidRPr="00647C6B" w:rsidRDefault="001C4905" w:rsidP="00647C6B">
      <w:pPr>
        <w:rPr>
          <w:rFonts w:cstheme="minorHAnsi"/>
        </w:rPr>
      </w:pPr>
      <w:r w:rsidRPr="00647C6B">
        <w:rPr>
          <w:rFonts w:cstheme="minorHAnsi"/>
        </w:rPr>
        <w:t>Die Gesamtbeurteilung ist sowohl nach dem Leistungsgrad als auch verbal anzugeben.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68" w:type="dxa"/>
          <w:bottom w:w="113" w:type="dxa"/>
          <w:right w:w="68" w:type="dxa"/>
        </w:tblCellMar>
        <w:tblLook w:val="04A0" w:firstRow="1" w:lastRow="0" w:firstColumn="1" w:lastColumn="0" w:noHBand="0" w:noVBand="1"/>
      </w:tblPr>
      <w:tblGrid>
        <w:gridCol w:w="2368"/>
        <w:gridCol w:w="2514"/>
        <w:gridCol w:w="2367"/>
        <w:gridCol w:w="2662"/>
      </w:tblGrid>
      <w:tr w:rsidR="001C4905" w:rsidRPr="00647C6B" w14:paraId="7BDB5C70" w14:textId="77777777" w:rsidTr="00647C6B">
        <w:trPr>
          <w:cantSplit/>
        </w:trPr>
        <w:tc>
          <w:tcPr>
            <w:tcW w:w="1194" w:type="pct"/>
            <w:shd w:val="clear" w:color="auto" w:fill="auto"/>
          </w:tcPr>
          <w:p w14:paraId="1EB6934E" w14:textId="77777777" w:rsidR="001C4905" w:rsidRPr="00647C6B" w:rsidRDefault="001C4905" w:rsidP="005778F7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A+</w:t>
            </w:r>
          </w:p>
          <w:p w14:paraId="5D3DCC3C" w14:textId="77777777" w:rsidR="001C4905" w:rsidRPr="00647C6B" w:rsidRDefault="001C4905" w:rsidP="005778F7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Ausgezeichnet</w:t>
            </w:r>
          </w:p>
          <w:p w14:paraId="26D0FCC7" w14:textId="77777777" w:rsidR="001C4905" w:rsidRPr="00647C6B" w:rsidRDefault="001C4905" w:rsidP="005778F7">
            <w:pPr>
              <w:jc w:val="center"/>
              <w:rPr>
                <w:rFonts w:cstheme="minorHAnsi"/>
              </w:rPr>
            </w:pPr>
            <w:r w:rsidRPr="00647C6B">
              <w:rPr>
                <w:rFonts w:cstheme="minorHAnsi"/>
              </w:rPr>
              <w:t>Deutlich übertroffen bzw. erfüllt</w:t>
            </w:r>
          </w:p>
        </w:tc>
        <w:tc>
          <w:tcPr>
            <w:tcW w:w="1268" w:type="pct"/>
            <w:shd w:val="clear" w:color="auto" w:fill="auto"/>
          </w:tcPr>
          <w:p w14:paraId="3A7E361C" w14:textId="77777777" w:rsidR="001C4905" w:rsidRPr="00647C6B" w:rsidRDefault="001C4905" w:rsidP="005778F7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</w:t>
            </w:r>
          </w:p>
          <w:p w14:paraId="16EEA585" w14:textId="77777777" w:rsidR="001C4905" w:rsidRPr="00647C6B" w:rsidRDefault="001C4905" w:rsidP="005778F7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Gut</w:t>
            </w:r>
          </w:p>
          <w:p w14:paraId="5C508E85" w14:textId="77777777" w:rsidR="001C4905" w:rsidRPr="00647C6B" w:rsidRDefault="001C4905" w:rsidP="005778F7">
            <w:pPr>
              <w:jc w:val="center"/>
              <w:rPr>
                <w:rFonts w:cstheme="minorHAnsi"/>
              </w:rPr>
            </w:pPr>
            <w:r w:rsidRPr="00647C6B">
              <w:rPr>
                <w:rFonts w:cstheme="minorHAnsi"/>
              </w:rPr>
              <w:t>Vollständig erreicht bzw. erfüllt</w:t>
            </w:r>
          </w:p>
        </w:tc>
        <w:tc>
          <w:tcPr>
            <w:tcW w:w="1194" w:type="pct"/>
            <w:shd w:val="clear" w:color="auto" w:fill="auto"/>
          </w:tcPr>
          <w:p w14:paraId="19786ECB" w14:textId="77777777" w:rsidR="001C4905" w:rsidRPr="00647C6B" w:rsidRDefault="001C4905" w:rsidP="005778F7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</w:t>
            </w:r>
          </w:p>
          <w:p w14:paraId="3C3F197E" w14:textId="77777777" w:rsidR="001C4905" w:rsidRPr="00647C6B" w:rsidRDefault="001C4905" w:rsidP="005778F7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Befriedigend</w:t>
            </w:r>
          </w:p>
          <w:p w14:paraId="5BC1D602" w14:textId="77777777" w:rsidR="001C4905" w:rsidRPr="00647C6B" w:rsidRDefault="001C4905" w:rsidP="005778F7">
            <w:pPr>
              <w:jc w:val="center"/>
              <w:rPr>
                <w:rFonts w:cstheme="minorHAnsi"/>
              </w:rPr>
            </w:pPr>
            <w:r w:rsidRPr="00647C6B">
              <w:rPr>
                <w:rFonts w:cstheme="minorHAnsi"/>
              </w:rPr>
              <w:t>Teilweise erreicht bzw. erfüllt</w:t>
            </w:r>
          </w:p>
        </w:tc>
        <w:tc>
          <w:tcPr>
            <w:tcW w:w="1343" w:type="pct"/>
          </w:tcPr>
          <w:p w14:paraId="363BDF65" w14:textId="77777777" w:rsidR="001C4905" w:rsidRPr="00647C6B" w:rsidRDefault="001C4905" w:rsidP="005778F7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C</w:t>
            </w:r>
          </w:p>
          <w:p w14:paraId="31F60946" w14:textId="77777777" w:rsidR="001C4905" w:rsidRPr="00647C6B" w:rsidRDefault="001C4905" w:rsidP="005778F7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Ungenügend</w:t>
            </w:r>
          </w:p>
          <w:p w14:paraId="46CE8544" w14:textId="77777777" w:rsidR="001C4905" w:rsidRPr="00647C6B" w:rsidRDefault="001C4905" w:rsidP="005778F7">
            <w:pPr>
              <w:jc w:val="center"/>
              <w:rPr>
                <w:rFonts w:cstheme="minorHAnsi"/>
              </w:rPr>
            </w:pPr>
            <w:r w:rsidRPr="00647C6B">
              <w:rPr>
                <w:rFonts w:cstheme="minorHAnsi"/>
              </w:rPr>
              <w:t>Nicht erreicht bzw. erfüllt</w:t>
            </w:r>
          </w:p>
        </w:tc>
      </w:tr>
      <w:tr w:rsidR="001C4905" w:rsidRPr="00647C6B" w14:paraId="0D878BF9" w14:textId="77777777" w:rsidTr="00647C6B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339E" w14:textId="77777777" w:rsidR="001C4905" w:rsidRPr="00647C6B" w:rsidRDefault="001C4905" w:rsidP="005778F7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A+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702D9" w14:textId="77777777" w:rsidR="001C4905" w:rsidRPr="00647C6B" w:rsidRDefault="001C4905" w:rsidP="005778F7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A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1F7D" w14:textId="77777777" w:rsidR="001C4905" w:rsidRPr="00647C6B" w:rsidRDefault="001C4905" w:rsidP="005778F7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E463" w14:textId="77777777" w:rsidR="001C4905" w:rsidRPr="00647C6B" w:rsidRDefault="001C4905" w:rsidP="005778F7">
            <w:pPr>
              <w:jc w:val="center"/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C</w:t>
            </w:r>
          </w:p>
        </w:tc>
      </w:tr>
    </w:tbl>
    <w:p w14:paraId="2411996A" w14:textId="77777777" w:rsidR="001C4905" w:rsidRPr="00647C6B" w:rsidRDefault="001C4905" w:rsidP="00647C6B">
      <w:pPr>
        <w:rPr>
          <w:rFonts w:cstheme="minorHAnsi"/>
          <w:b/>
          <w:i/>
        </w:rPr>
      </w:pPr>
      <w:r w:rsidRPr="00647C6B">
        <w:rPr>
          <w:rFonts w:cstheme="minorHAnsi"/>
          <w:b/>
          <w:i/>
        </w:rPr>
        <w:t>Evaluation des Handlungsbedarfs für allfällige Anpassung des bestehenden Pflichtenheftes.</w:t>
      </w:r>
    </w:p>
    <w:p w14:paraId="523735B3" w14:textId="77777777" w:rsidR="001C4905" w:rsidRPr="00647C6B" w:rsidRDefault="001C4905" w:rsidP="00647C6B">
      <w:pPr>
        <w:rPr>
          <w:rFonts w:cstheme="minorHAnsi"/>
        </w:rPr>
      </w:pPr>
      <w:r w:rsidRPr="00647C6B">
        <w:rPr>
          <w:rFonts w:cstheme="minorHAnsi"/>
          <w:b/>
        </w:rPr>
        <w:t xml:space="preserve">Verbale Gesamtbeurteilung </w:t>
      </w:r>
      <w:r w:rsidRPr="00647C6B">
        <w:rPr>
          <w:rFonts w:cstheme="minorHAnsi"/>
        </w:rPr>
        <w:t>(besondere Stärken und Entwicklungspotenzial)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C4905" w:rsidRPr="00647C6B" w14:paraId="353A7F19" w14:textId="77777777" w:rsidTr="00647C6B">
        <w:trPr>
          <w:cantSplit/>
        </w:trPr>
        <w:tc>
          <w:tcPr>
            <w:tcW w:w="9498" w:type="dxa"/>
            <w:shd w:val="clear" w:color="auto" w:fill="auto"/>
          </w:tcPr>
          <w:p w14:paraId="2B13E4BA" w14:textId="77777777" w:rsidR="001C4905" w:rsidRPr="00647C6B" w:rsidRDefault="001C4905" w:rsidP="00647C6B">
            <w:pPr>
              <w:rPr>
                <w:rFonts w:cstheme="minorHAnsi"/>
                <w:i/>
              </w:rPr>
            </w:pPr>
            <w:r w:rsidRPr="00647C6B">
              <w:rPr>
                <w:rFonts w:cstheme="minorHAnsi"/>
                <w:i/>
              </w:rPr>
              <w:t xml:space="preserve">Zusammenfassung von Zielerreichung und Beurteilung der Erwartungen, speziell vereinbarte Massnahmen und Bemerkungen sowie Kommentar der(s) Mitarbeitenden </w:t>
            </w:r>
          </w:p>
        </w:tc>
      </w:tr>
      <w:tr w:rsidR="001C4905" w:rsidRPr="00647C6B" w14:paraId="23021833" w14:textId="77777777" w:rsidTr="00647C6B">
        <w:trPr>
          <w:trHeight w:val="1004"/>
        </w:trPr>
        <w:tc>
          <w:tcPr>
            <w:tcW w:w="9498" w:type="dxa"/>
            <w:shd w:val="clear" w:color="auto" w:fill="auto"/>
          </w:tcPr>
          <w:p w14:paraId="202ABF85" w14:textId="55E6BF1A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22672FED" w14:textId="77777777" w:rsidR="001C4905" w:rsidRPr="00647C6B" w:rsidRDefault="001C4905" w:rsidP="00647C6B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C4905" w:rsidRPr="00647C6B" w14:paraId="4081CA13" w14:textId="77777777" w:rsidTr="00647C6B">
        <w:trPr>
          <w:cantSplit/>
        </w:trPr>
        <w:tc>
          <w:tcPr>
            <w:tcW w:w="9498" w:type="dxa"/>
            <w:shd w:val="clear" w:color="auto" w:fill="auto"/>
          </w:tcPr>
          <w:p w14:paraId="6BA650F1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Persönliche Entwicklung</w:t>
            </w:r>
          </w:p>
          <w:p w14:paraId="667C1014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Besprechung und Planung des Weiterbildungsbedarfs (kurz-, mittel-, langfristig)</w:t>
            </w:r>
          </w:p>
        </w:tc>
      </w:tr>
      <w:tr w:rsidR="001C4905" w:rsidRPr="00647C6B" w14:paraId="70A641F6" w14:textId="77777777" w:rsidTr="00647C6B">
        <w:trPr>
          <w:trHeight w:val="822"/>
        </w:trPr>
        <w:tc>
          <w:tcPr>
            <w:tcW w:w="9498" w:type="dxa"/>
            <w:shd w:val="clear" w:color="auto" w:fill="auto"/>
          </w:tcPr>
          <w:p w14:paraId="4E320994" w14:textId="103E34A5" w:rsidR="001C4905" w:rsidRPr="00647C6B" w:rsidRDefault="001C4905" w:rsidP="00647C6B">
            <w:pPr>
              <w:rPr>
                <w:rFonts w:cstheme="minorHAnsi"/>
              </w:rPr>
            </w:pPr>
          </w:p>
        </w:tc>
      </w:tr>
    </w:tbl>
    <w:p w14:paraId="353D7A58" w14:textId="77777777" w:rsidR="001C4905" w:rsidRPr="00647C6B" w:rsidRDefault="001C4905" w:rsidP="00647C6B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961"/>
        <w:gridCol w:w="4962"/>
      </w:tblGrid>
      <w:tr w:rsidR="001C4905" w:rsidRPr="00647C6B" w14:paraId="08B255D7" w14:textId="77777777" w:rsidTr="00647C6B">
        <w:trPr>
          <w:cantSplit/>
        </w:trPr>
        <w:tc>
          <w:tcPr>
            <w:tcW w:w="9923" w:type="dxa"/>
            <w:gridSpan w:val="2"/>
            <w:tcBorders>
              <w:top w:val="single" w:sz="4" w:space="0" w:color="auto"/>
            </w:tcBorders>
          </w:tcPr>
          <w:p w14:paraId="128B651A" w14:textId="77777777" w:rsidR="001C4905" w:rsidRPr="00647C6B" w:rsidRDefault="001C4905" w:rsidP="00647C6B">
            <w:pPr>
              <w:rPr>
                <w:rFonts w:cstheme="minorHAnsi"/>
                <w:b/>
              </w:rPr>
            </w:pPr>
            <w:r w:rsidRPr="00647C6B">
              <w:rPr>
                <w:rFonts w:cstheme="minorHAnsi"/>
                <w:b/>
              </w:rPr>
              <w:t>Besprochen und akzeptiert</w:t>
            </w:r>
          </w:p>
        </w:tc>
      </w:tr>
      <w:tr w:rsidR="001C4905" w:rsidRPr="00647C6B" w14:paraId="0B3397CA" w14:textId="77777777" w:rsidTr="005778F7">
        <w:trPr>
          <w:cantSplit/>
        </w:trPr>
        <w:tc>
          <w:tcPr>
            <w:tcW w:w="9923" w:type="dxa"/>
            <w:gridSpan w:val="2"/>
          </w:tcPr>
          <w:p w14:paraId="3C93BFD8" w14:textId="111AF392" w:rsidR="001C4905" w:rsidRPr="00647C6B" w:rsidRDefault="005778F7" w:rsidP="005778F7">
            <w:pPr>
              <w:rPr>
                <w:rFonts w:cstheme="minorHAnsi"/>
              </w:rPr>
            </w:pPr>
            <w:r>
              <w:rPr>
                <w:rFonts w:cstheme="minorHAnsi"/>
              </w:rPr>
              <w:t>Ort, Datum</w:t>
            </w:r>
            <w:r w:rsidR="00DF2857">
              <w:rPr>
                <w:rFonts w:cstheme="minorHAnsi"/>
              </w:rPr>
              <w:t xml:space="preserve">: </w:t>
            </w:r>
          </w:p>
        </w:tc>
      </w:tr>
      <w:tr w:rsidR="005778F7" w:rsidRPr="00647C6B" w14:paraId="4ACB58DA" w14:textId="77777777" w:rsidTr="00F06F9E">
        <w:trPr>
          <w:cantSplit/>
        </w:trPr>
        <w:tc>
          <w:tcPr>
            <w:tcW w:w="4961" w:type="dxa"/>
          </w:tcPr>
          <w:p w14:paraId="5552DD73" w14:textId="77777777" w:rsidR="005778F7" w:rsidRDefault="005778F7" w:rsidP="005778F7">
            <w:pPr>
              <w:rPr>
                <w:rFonts w:cstheme="minorHAnsi"/>
              </w:rPr>
            </w:pPr>
          </w:p>
          <w:p w14:paraId="6706600A" w14:textId="77777777" w:rsidR="005778F7" w:rsidRPr="005778F7" w:rsidRDefault="005778F7" w:rsidP="005778F7">
            <w:pPr>
              <w:rPr>
                <w:rFonts w:cstheme="minorHAnsi"/>
              </w:rPr>
            </w:pPr>
          </w:p>
        </w:tc>
        <w:tc>
          <w:tcPr>
            <w:tcW w:w="4962" w:type="dxa"/>
          </w:tcPr>
          <w:p w14:paraId="7A9F429C" w14:textId="77777777" w:rsidR="005778F7" w:rsidRPr="005778F7" w:rsidRDefault="005778F7" w:rsidP="005778F7">
            <w:pPr>
              <w:rPr>
                <w:rFonts w:cstheme="minorHAnsi"/>
              </w:rPr>
            </w:pPr>
          </w:p>
        </w:tc>
      </w:tr>
      <w:tr w:rsidR="005778F7" w:rsidRPr="00647C6B" w14:paraId="38B88CA7" w14:textId="77777777" w:rsidTr="00F06F9E">
        <w:trPr>
          <w:cantSplit/>
        </w:trPr>
        <w:tc>
          <w:tcPr>
            <w:tcW w:w="4961" w:type="dxa"/>
          </w:tcPr>
          <w:p w14:paraId="761C7889" w14:textId="5C9C544B" w:rsidR="005778F7" w:rsidRPr="00647C6B" w:rsidRDefault="005778F7" w:rsidP="005778F7">
            <w:pPr>
              <w:rPr>
                <w:rFonts w:cstheme="minorHAnsi"/>
              </w:rPr>
            </w:pPr>
            <w:r w:rsidRPr="005778F7">
              <w:rPr>
                <w:rFonts w:cstheme="minorHAnsi"/>
              </w:rPr>
              <w:t>Unterschrift Mitarbeitende</w:t>
            </w:r>
            <w:r w:rsidR="002E2A22" w:rsidRPr="002E2A22">
              <w:rPr>
                <w:rFonts w:cstheme="minorHAnsi"/>
              </w:rPr>
              <w:t>(r)</w:t>
            </w:r>
          </w:p>
        </w:tc>
        <w:tc>
          <w:tcPr>
            <w:tcW w:w="4962" w:type="dxa"/>
          </w:tcPr>
          <w:p w14:paraId="3D491BB4" w14:textId="1B56B513" w:rsidR="005778F7" w:rsidRPr="00647C6B" w:rsidRDefault="005778F7" w:rsidP="005778F7">
            <w:pPr>
              <w:rPr>
                <w:rFonts w:cstheme="minorHAnsi"/>
              </w:rPr>
            </w:pPr>
            <w:r w:rsidRPr="005778F7">
              <w:rPr>
                <w:rFonts w:cstheme="minorHAnsi"/>
              </w:rPr>
              <w:t>Unterschrift Vorgesetzte</w:t>
            </w:r>
            <w:r w:rsidR="002E2A22" w:rsidRPr="002E2A22">
              <w:rPr>
                <w:rFonts w:cstheme="minorHAnsi"/>
              </w:rPr>
              <w:t>(r)</w:t>
            </w:r>
          </w:p>
        </w:tc>
      </w:tr>
      <w:tr w:rsidR="005778F7" w:rsidRPr="00647C6B" w14:paraId="30443399" w14:textId="77777777" w:rsidTr="00F06F9E">
        <w:trPr>
          <w:cantSplit/>
        </w:trPr>
        <w:tc>
          <w:tcPr>
            <w:tcW w:w="4961" w:type="dxa"/>
          </w:tcPr>
          <w:p w14:paraId="1AF8A85B" w14:textId="77777777" w:rsidR="005778F7" w:rsidRDefault="005778F7" w:rsidP="005778F7">
            <w:pPr>
              <w:rPr>
                <w:rFonts w:cstheme="minorHAnsi"/>
              </w:rPr>
            </w:pPr>
          </w:p>
          <w:p w14:paraId="505F5BB0" w14:textId="77777777" w:rsidR="005778F7" w:rsidRPr="005778F7" w:rsidRDefault="005778F7" w:rsidP="005778F7">
            <w:pPr>
              <w:rPr>
                <w:rFonts w:cstheme="minorHAnsi"/>
              </w:rPr>
            </w:pPr>
          </w:p>
        </w:tc>
        <w:tc>
          <w:tcPr>
            <w:tcW w:w="4962" w:type="dxa"/>
          </w:tcPr>
          <w:p w14:paraId="754D445A" w14:textId="77777777" w:rsidR="005778F7" w:rsidRPr="005778F7" w:rsidRDefault="005778F7" w:rsidP="005778F7">
            <w:pPr>
              <w:rPr>
                <w:rFonts w:cstheme="minorHAnsi"/>
              </w:rPr>
            </w:pPr>
          </w:p>
        </w:tc>
      </w:tr>
      <w:tr w:rsidR="005778F7" w:rsidRPr="00647C6B" w14:paraId="09575DF6" w14:textId="77777777" w:rsidTr="00F06F9E">
        <w:trPr>
          <w:cantSplit/>
        </w:trPr>
        <w:tc>
          <w:tcPr>
            <w:tcW w:w="4961" w:type="dxa"/>
          </w:tcPr>
          <w:p w14:paraId="437C34A5" w14:textId="3E8A878F" w:rsidR="005778F7" w:rsidRPr="00647C6B" w:rsidRDefault="005778F7" w:rsidP="005778F7">
            <w:pPr>
              <w:rPr>
                <w:rFonts w:cstheme="minorHAnsi"/>
              </w:rPr>
            </w:pPr>
            <w:r w:rsidRPr="005778F7">
              <w:rPr>
                <w:rFonts w:cstheme="minorHAnsi"/>
              </w:rPr>
              <w:t>Unterschrift übergeordneter Vorgesetzte</w:t>
            </w:r>
            <w:r w:rsidR="002E2A22" w:rsidRPr="002E2A22">
              <w:rPr>
                <w:rFonts w:cstheme="minorHAnsi"/>
              </w:rPr>
              <w:t>(r)</w:t>
            </w:r>
          </w:p>
        </w:tc>
        <w:tc>
          <w:tcPr>
            <w:tcW w:w="4962" w:type="dxa"/>
          </w:tcPr>
          <w:p w14:paraId="0EFC8366" w14:textId="77777777" w:rsidR="005778F7" w:rsidRDefault="005778F7" w:rsidP="005778F7">
            <w:pPr>
              <w:rPr>
                <w:rFonts w:cstheme="minorHAnsi"/>
              </w:rPr>
            </w:pPr>
            <w:r>
              <w:rPr>
                <w:rFonts w:cstheme="minorHAnsi"/>
              </w:rPr>
              <w:t>Unterschrift t</w:t>
            </w:r>
            <w:r w:rsidRPr="005778F7">
              <w:rPr>
                <w:rFonts w:cstheme="minorHAnsi"/>
              </w:rPr>
              <w:t>eilnehmende Drittperson</w:t>
            </w:r>
          </w:p>
          <w:p w14:paraId="08499149" w14:textId="77777777" w:rsidR="005778F7" w:rsidRPr="00647C6B" w:rsidRDefault="005778F7" w:rsidP="005778F7">
            <w:pPr>
              <w:rPr>
                <w:rFonts w:cstheme="minorHAnsi"/>
              </w:rPr>
            </w:pPr>
            <w:r>
              <w:rPr>
                <w:rFonts w:cstheme="minorHAnsi"/>
              </w:rPr>
              <w:t>Name in Blockschrift:</w:t>
            </w:r>
          </w:p>
        </w:tc>
      </w:tr>
    </w:tbl>
    <w:p w14:paraId="77BC61EF" w14:textId="77777777" w:rsidR="001C4905" w:rsidRPr="00647C6B" w:rsidRDefault="001C4905" w:rsidP="00647C6B">
      <w:pPr>
        <w:rPr>
          <w:rFonts w:cstheme="minorHAnsi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C4905" w:rsidRPr="00647C6B" w14:paraId="2CE83BCF" w14:textId="77777777" w:rsidTr="00647C6B">
        <w:tc>
          <w:tcPr>
            <w:tcW w:w="9464" w:type="dxa"/>
            <w:tcBorders>
              <w:top w:val="single" w:sz="4" w:space="0" w:color="auto"/>
              <w:bottom w:val="nil"/>
            </w:tcBorders>
          </w:tcPr>
          <w:p w14:paraId="1105F72D" w14:textId="7D9FC994" w:rsidR="001C4905" w:rsidRPr="00647C6B" w:rsidRDefault="00F94DDC" w:rsidP="00647C6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Personaldienst</w:t>
            </w:r>
          </w:p>
        </w:tc>
      </w:tr>
      <w:tr w:rsidR="001C4905" w:rsidRPr="00647C6B" w14:paraId="7B40811F" w14:textId="77777777" w:rsidTr="00647C6B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14:paraId="644B5275" w14:textId="77777777" w:rsidR="001C4905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Kommentar:</w:t>
            </w:r>
          </w:p>
          <w:p w14:paraId="38A73FAD" w14:textId="77777777" w:rsidR="005778F7" w:rsidRDefault="005778F7" w:rsidP="00647C6B">
            <w:pPr>
              <w:rPr>
                <w:rFonts w:cstheme="minorHAnsi"/>
              </w:rPr>
            </w:pPr>
          </w:p>
          <w:p w14:paraId="03429C47" w14:textId="77777777" w:rsidR="005778F7" w:rsidRDefault="005778F7" w:rsidP="00647C6B">
            <w:pPr>
              <w:rPr>
                <w:rFonts w:cstheme="minorHAnsi"/>
              </w:rPr>
            </w:pPr>
          </w:p>
          <w:p w14:paraId="2D720DC3" w14:textId="77777777" w:rsidR="005778F7" w:rsidRDefault="005778F7" w:rsidP="00647C6B">
            <w:pPr>
              <w:rPr>
                <w:rFonts w:cstheme="minorHAnsi"/>
              </w:rPr>
            </w:pPr>
          </w:p>
          <w:p w14:paraId="0B86ADA3" w14:textId="77777777" w:rsidR="005778F7" w:rsidRDefault="005778F7" w:rsidP="00647C6B">
            <w:pPr>
              <w:rPr>
                <w:rFonts w:cstheme="minorHAnsi"/>
              </w:rPr>
            </w:pPr>
          </w:p>
          <w:p w14:paraId="48C00EBF" w14:textId="77777777" w:rsidR="005778F7" w:rsidRPr="00647C6B" w:rsidRDefault="005778F7" w:rsidP="00647C6B">
            <w:pPr>
              <w:rPr>
                <w:rFonts w:cstheme="minorHAnsi"/>
              </w:rPr>
            </w:pPr>
          </w:p>
          <w:p w14:paraId="0B0288A3" w14:textId="77777777" w:rsidR="001C4905" w:rsidRPr="00647C6B" w:rsidRDefault="001C4905" w:rsidP="00647C6B">
            <w:pPr>
              <w:rPr>
                <w:rFonts w:cstheme="minorHAnsi"/>
              </w:rPr>
            </w:pPr>
            <w:r w:rsidRPr="00647C6B">
              <w:rPr>
                <w:rFonts w:cstheme="minorHAnsi"/>
              </w:rPr>
              <w:t>Datum und Unterschrift:</w:t>
            </w:r>
          </w:p>
        </w:tc>
      </w:tr>
    </w:tbl>
    <w:p w14:paraId="74A66D08" w14:textId="77777777" w:rsidR="001C4905" w:rsidRDefault="001C4905" w:rsidP="00647C6B">
      <w:pPr>
        <w:rPr>
          <w:rFonts w:cstheme="minorHAnsi"/>
        </w:rPr>
      </w:pPr>
    </w:p>
    <w:p w14:paraId="2FB1C5F7" w14:textId="77777777" w:rsidR="007068D2" w:rsidRDefault="007068D2" w:rsidP="00647C6B">
      <w:pPr>
        <w:rPr>
          <w:rFonts w:cstheme="minorHAnsi"/>
        </w:rPr>
      </w:pPr>
    </w:p>
    <w:p w14:paraId="52046A86" w14:textId="77777777" w:rsidR="007068D2" w:rsidRDefault="007068D2" w:rsidP="00647C6B">
      <w:pPr>
        <w:rPr>
          <w:rFonts w:cstheme="minorHAnsi"/>
        </w:rPr>
      </w:pPr>
    </w:p>
    <w:p w14:paraId="0E776FB3" w14:textId="77777777" w:rsidR="007068D2" w:rsidRDefault="007068D2" w:rsidP="00647C6B">
      <w:pPr>
        <w:rPr>
          <w:rFonts w:cstheme="minorHAnsi"/>
        </w:rPr>
      </w:pPr>
    </w:p>
    <w:p w14:paraId="1704D16A" w14:textId="35AC4EFD" w:rsidR="007068D2" w:rsidRDefault="007068D2" w:rsidP="00647C6B">
      <w:pPr>
        <w:rPr>
          <w:rFonts w:cstheme="minorHAnsi"/>
        </w:rPr>
      </w:pPr>
      <w:r w:rsidRPr="001B6190">
        <w:rPr>
          <w:sz w:val="16"/>
          <w:szCs w:val="16"/>
        </w:rPr>
        <w:t xml:space="preserve">Version </w:t>
      </w:r>
      <w:r w:rsidR="002E2A22">
        <w:rPr>
          <w:sz w:val="16"/>
          <w:szCs w:val="16"/>
        </w:rPr>
        <w:t>2021-11-05</w:t>
      </w:r>
      <w:r w:rsidR="00F94DDC">
        <w:rPr>
          <w:sz w:val="16"/>
          <w:szCs w:val="16"/>
        </w:rPr>
        <w:t xml:space="preserve"> - NGR</w:t>
      </w:r>
    </w:p>
    <w:p w14:paraId="2EE28981" w14:textId="77777777" w:rsidR="007068D2" w:rsidRPr="00647C6B" w:rsidRDefault="007068D2" w:rsidP="00647C6B">
      <w:pPr>
        <w:rPr>
          <w:rFonts w:cstheme="minorHAnsi"/>
        </w:rPr>
        <w:sectPr w:rsidR="007068D2" w:rsidRPr="00647C6B" w:rsidSect="00647C6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6" w:right="851" w:bottom="851" w:left="1134" w:header="567" w:footer="510" w:gutter="0"/>
          <w:cols w:space="708"/>
          <w:titlePg/>
          <w:docGrid w:linePitch="360"/>
        </w:sectPr>
      </w:pPr>
    </w:p>
    <w:p w14:paraId="43C1E3F8" w14:textId="77777777" w:rsidR="007B6148" w:rsidRDefault="007B6148" w:rsidP="007B6148">
      <w:pPr>
        <w:pStyle w:val="TitelBetreff11pt"/>
      </w:pPr>
      <w:r>
        <w:lastRenderedPageBreak/>
        <w:t>Leistungsgrade</w:t>
      </w:r>
    </w:p>
    <w:p w14:paraId="00536D3A" w14:textId="77777777" w:rsidR="001C4905" w:rsidRDefault="001C4905" w:rsidP="00647C6B">
      <w:pPr>
        <w:rPr>
          <w:rFonts w:cstheme="minorHAnsi"/>
          <w:sz w:val="20"/>
          <w:szCs w:val="20"/>
        </w:rPr>
      </w:pPr>
      <w:r w:rsidRPr="007B6148">
        <w:rPr>
          <w:rFonts w:cstheme="minorHAnsi"/>
          <w:sz w:val="20"/>
          <w:szCs w:val="20"/>
        </w:rPr>
        <w:t>Die LEISTUNGSGRADE ermöglichen es, die Leistung einzuordnen, um eine grössere Transparenz und Orientierung über den Leistungsstand sowie notwendige Aus- und Weiterbildungsmassnahmen zu erhalten.</w:t>
      </w:r>
    </w:p>
    <w:p w14:paraId="1B91EC2A" w14:textId="77777777" w:rsidR="007B6148" w:rsidRPr="007B6148" w:rsidRDefault="007B6148" w:rsidP="00647C6B">
      <w:pPr>
        <w:rPr>
          <w:rFonts w:cstheme="minorHAnsi"/>
        </w:rPr>
      </w:pPr>
    </w:p>
    <w:tbl>
      <w:tblPr>
        <w:tblW w:w="14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3716"/>
        <w:gridCol w:w="3717"/>
        <w:gridCol w:w="3717"/>
        <w:gridCol w:w="3717"/>
      </w:tblGrid>
      <w:tr w:rsidR="001C4905" w:rsidRPr="007B6148" w14:paraId="25530902" w14:textId="77777777" w:rsidTr="00647C6B">
        <w:trPr>
          <w:cantSplit/>
        </w:trPr>
        <w:tc>
          <w:tcPr>
            <w:tcW w:w="14459" w:type="dxa"/>
            <w:shd w:val="clear" w:color="auto" w:fill="auto"/>
          </w:tcPr>
          <w:p w14:paraId="481DD389" w14:textId="77777777" w:rsidR="001C4905" w:rsidRPr="007B6148" w:rsidRDefault="001C4905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</w:rPr>
            </w:pPr>
            <w:r w:rsidRPr="007B6148">
              <w:rPr>
                <w:rFonts w:cstheme="minorHAnsi"/>
                <w:bCs/>
                <w:color w:val="3C5587" w:themeColor="text1"/>
                <w:sz w:val="20"/>
                <w:szCs w:val="20"/>
              </w:rPr>
              <w:t>Leistungsgrad A+</w:t>
            </w:r>
          </w:p>
          <w:p w14:paraId="3B49138C" w14:textId="77777777" w:rsidR="001C4905" w:rsidRDefault="001C4905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</w:rPr>
            </w:pPr>
            <w:r w:rsidRPr="007B6148">
              <w:rPr>
                <w:rFonts w:cstheme="minorHAnsi"/>
                <w:bCs/>
                <w:color w:val="3C5587" w:themeColor="text1"/>
                <w:sz w:val="20"/>
                <w:szCs w:val="20"/>
              </w:rPr>
              <w:t>Ausgezeichnet</w:t>
            </w:r>
          </w:p>
          <w:p w14:paraId="7D7FC775" w14:textId="77777777" w:rsidR="007B6148" w:rsidRPr="007B6148" w:rsidRDefault="007B6148" w:rsidP="007B6148">
            <w:pPr>
              <w:rPr>
                <w:rFonts w:cstheme="minorHAnsi"/>
                <w:bCs/>
                <w:color w:val="3C5587" w:themeColor="text1"/>
                <w:sz w:val="20"/>
                <w:szCs w:val="20"/>
              </w:rPr>
            </w:pPr>
          </w:p>
          <w:p w14:paraId="2A13DF66" w14:textId="77777777" w:rsidR="001C4905" w:rsidRPr="007B6148" w:rsidRDefault="001C4905" w:rsidP="007B6148">
            <w:pPr>
              <w:rPr>
                <w:rFonts w:cstheme="minorHAnsi"/>
                <w:color w:val="3C5587" w:themeColor="text1"/>
                <w:sz w:val="20"/>
                <w:szCs w:val="20"/>
              </w:rPr>
            </w:pPr>
            <w:r w:rsidRPr="007B6148">
              <w:rPr>
                <w:rFonts w:cstheme="minorHAnsi"/>
                <w:color w:val="3C5587" w:themeColor="text1"/>
                <w:sz w:val="20"/>
                <w:szCs w:val="20"/>
              </w:rPr>
              <w:t>Die Leistung übertrifft die Anforderungen deutlich bzw. die Ziele sind deutlich übertroffen</w:t>
            </w:r>
          </w:p>
        </w:tc>
        <w:tc>
          <w:tcPr>
            <w:tcW w:w="14459" w:type="dxa"/>
            <w:shd w:val="clear" w:color="auto" w:fill="auto"/>
          </w:tcPr>
          <w:p w14:paraId="576E0453" w14:textId="77777777" w:rsidR="001C4905" w:rsidRPr="007B6148" w:rsidRDefault="001C4905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</w:rPr>
            </w:pPr>
            <w:r w:rsidRPr="007B6148">
              <w:rPr>
                <w:rFonts w:cstheme="minorHAnsi"/>
                <w:bCs/>
                <w:color w:val="3C5587" w:themeColor="text1"/>
                <w:sz w:val="20"/>
                <w:szCs w:val="20"/>
              </w:rPr>
              <w:t>Leistungsgrad A</w:t>
            </w:r>
          </w:p>
          <w:p w14:paraId="32A8CDCD" w14:textId="77777777" w:rsidR="001C4905" w:rsidRDefault="001C4905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</w:rPr>
            </w:pPr>
            <w:r w:rsidRPr="007B6148">
              <w:rPr>
                <w:rFonts w:cstheme="minorHAnsi"/>
                <w:bCs/>
                <w:color w:val="3C5587" w:themeColor="text1"/>
                <w:sz w:val="20"/>
                <w:szCs w:val="20"/>
              </w:rPr>
              <w:t>Gut</w:t>
            </w:r>
          </w:p>
          <w:p w14:paraId="10EC0FA9" w14:textId="77777777" w:rsidR="007B6148" w:rsidRPr="007B6148" w:rsidRDefault="007B6148" w:rsidP="007B6148">
            <w:pPr>
              <w:rPr>
                <w:rFonts w:cstheme="minorHAnsi"/>
                <w:bCs/>
                <w:color w:val="3C5587" w:themeColor="text1"/>
                <w:sz w:val="20"/>
                <w:szCs w:val="20"/>
              </w:rPr>
            </w:pPr>
          </w:p>
          <w:p w14:paraId="4B21863C" w14:textId="77777777" w:rsidR="001C4905" w:rsidRPr="007B6148" w:rsidRDefault="001C4905" w:rsidP="007B6148">
            <w:pPr>
              <w:rPr>
                <w:rFonts w:cstheme="minorHAnsi"/>
                <w:color w:val="3C5587" w:themeColor="text1"/>
                <w:sz w:val="20"/>
                <w:szCs w:val="20"/>
              </w:rPr>
            </w:pPr>
            <w:r w:rsidRPr="007B6148">
              <w:rPr>
                <w:rFonts w:cstheme="minorHAnsi"/>
                <w:color w:val="3C5587" w:themeColor="text1"/>
                <w:sz w:val="20"/>
                <w:szCs w:val="20"/>
              </w:rPr>
              <w:t>Die Leistung entspricht den Anforderungen bzw. die Ziele sind vollständig erreicht bzw. erfüllt</w:t>
            </w:r>
          </w:p>
        </w:tc>
        <w:tc>
          <w:tcPr>
            <w:tcW w:w="14459" w:type="dxa"/>
            <w:shd w:val="clear" w:color="auto" w:fill="auto"/>
          </w:tcPr>
          <w:p w14:paraId="60277C58" w14:textId="77777777" w:rsidR="001C4905" w:rsidRPr="007B6148" w:rsidRDefault="001C4905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</w:rPr>
            </w:pPr>
            <w:r w:rsidRPr="007B6148">
              <w:rPr>
                <w:rFonts w:cstheme="minorHAnsi"/>
                <w:bCs/>
                <w:color w:val="3C5587" w:themeColor="text1"/>
                <w:sz w:val="20"/>
                <w:szCs w:val="20"/>
              </w:rPr>
              <w:t>Leistungsgrad B</w:t>
            </w:r>
          </w:p>
          <w:p w14:paraId="65DA1FEC" w14:textId="77777777" w:rsidR="001C4905" w:rsidRDefault="001C4905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</w:rPr>
            </w:pPr>
            <w:r w:rsidRPr="007B6148">
              <w:rPr>
                <w:rFonts w:cstheme="minorHAnsi"/>
                <w:bCs/>
                <w:color w:val="3C5587" w:themeColor="text1"/>
                <w:sz w:val="20"/>
                <w:szCs w:val="20"/>
              </w:rPr>
              <w:t>Befriedigend</w:t>
            </w:r>
          </w:p>
          <w:p w14:paraId="7C078669" w14:textId="77777777" w:rsidR="007B6148" w:rsidRPr="007B6148" w:rsidRDefault="007B6148" w:rsidP="007B6148">
            <w:pPr>
              <w:rPr>
                <w:rFonts w:cstheme="minorHAnsi"/>
                <w:bCs/>
                <w:color w:val="3C5587" w:themeColor="text1"/>
                <w:sz w:val="20"/>
                <w:szCs w:val="20"/>
              </w:rPr>
            </w:pPr>
          </w:p>
          <w:p w14:paraId="47BC56A4" w14:textId="77777777" w:rsidR="001C4905" w:rsidRPr="007B6148" w:rsidRDefault="001C4905" w:rsidP="007B6148">
            <w:pPr>
              <w:rPr>
                <w:rFonts w:cstheme="minorHAnsi"/>
                <w:color w:val="3C5587" w:themeColor="text1"/>
                <w:sz w:val="20"/>
                <w:szCs w:val="20"/>
              </w:rPr>
            </w:pPr>
            <w:r w:rsidRPr="007B6148">
              <w:rPr>
                <w:rFonts w:cstheme="minorHAnsi"/>
                <w:color w:val="3C5587" w:themeColor="text1"/>
                <w:sz w:val="20"/>
                <w:szCs w:val="20"/>
              </w:rPr>
              <w:t>Die Leistung entspricht den Anforderungen mit Abstrichen bzw. die Ziele sind teilweise erfüllt</w:t>
            </w:r>
          </w:p>
        </w:tc>
        <w:tc>
          <w:tcPr>
            <w:tcW w:w="14459" w:type="dxa"/>
          </w:tcPr>
          <w:p w14:paraId="1F54AC05" w14:textId="77777777" w:rsidR="001C4905" w:rsidRPr="007B6148" w:rsidRDefault="001C4905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</w:rPr>
            </w:pPr>
            <w:r w:rsidRPr="007B6148">
              <w:rPr>
                <w:rFonts w:cstheme="minorHAnsi"/>
                <w:bCs/>
                <w:color w:val="3C5587" w:themeColor="text1"/>
                <w:sz w:val="20"/>
                <w:szCs w:val="20"/>
              </w:rPr>
              <w:t>Leistungsgrad C</w:t>
            </w:r>
          </w:p>
          <w:p w14:paraId="0E57F883" w14:textId="77777777" w:rsidR="001C4905" w:rsidRDefault="001C4905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</w:rPr>
            </w:pPr>
            <w:r w:rsidRPr="007B6148">
              <w:rPr>
                <w:rFonts w:cstheme="minorHAnsi"/>
                <w:bCs/>
                <w:color w:val="3C5587" w:themeColor="text1"/>
                <w:sz w:val="20"/>
                <w:szCs w:val="20"/>
              </w:rPr>
              <w:t>Ungenügend</w:t>
            </w:r>
          </w:p>
          <w:p w14:paraId="5FE57202" w14:textId="77777777" w:rsidR="007B6148" w:rsidRPr="007B6148" w:rsidRDefault="007B6148" w:rsidP="007B6148">
            <w:pPr>
              <w:rPr>
                <w:rFonts w:cstheme="minorHAnsi"/>
                <w:bCs/>
                <w:color w:val="3C5587" w:themeColor="text1"/>
                <w:sz w:val="20"/>
                <w:szCs w:val="20"/>
              </w:rPr>
            </w:pPr>
          </w:p>
          <w:p w14:paraId="0053AE51" w14:textId="77777777" w:rsidR="001C4905" w:rsidRPr="007B6148" w:rsidRDefault="001C4905" w:rsidP="007B6148">
            <w:pPr>
              <w:rPr>
                <w:rFonts w:cstheme="minorHAnsi"/>
                <w:color w:val="3C5587" w:themeColor="text1"/>
                <w:sz w:val="20"/>
                <w:szCs w:val="20"/>
              </w:rPr>
            </w:pPr>
            <w:r w:rsidRPr="007B6148">
              <w:rPr>
                <w:rFonts w:cstheme="minorHAnsi"/>
                <w:color w:val="3C5587" w:themeColor="text1"/>
                <w:sz w:val="20"/>
                <w:szCs w:val="20"/>
              </w:rPr>
              <w:t>Die Leistung entspricht den Anforderungen in wesentlichen Bereichen bzw. die Ziele sind in wesentlichen Bereichen nicht erreicht</w:t>
            </w:r>
          </w:p>
        </w:tc>
      </w:tr>
      <w:tr w:rsidR="001C4905" w:rsidRPr="007B6148" w14:paraId="30D81476" w14:textId="77777777" w:rsidTr="00647C6B">
        <w:trPr>
          <w:cantSplit/>
        </w:trPr>
        <w:tc>
          <w:tcPr>
            <w:tcW w:w="14459" w:type="dxa"/>
            <w:shd w:val="clear" w:color="auto" w:fill="auto"/>
          </w:tcPr>
          <w:p w14:paraId="7D8D5250" w14:textId="77777777" w:rsidR="001C4905" w:rsidRPr="007B6148" w:rsidRDefault="001C4905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Leistung gemäss Funktionsstufe sowie Leistungen der Zielvereinbarung deutlich übertroffen bzw. erfüllt</w:t>
            </w:r>
          </w:p>
          <w:p w14:paraId="319BC551" w14:textId="77777777" w:rsidR="001C4905" w:rsidRPr="007B6148" w:rsidRDefault="001C4905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Zusätzliche Aufgaben im Laufe des Jahres vollständig erfüllt:</w:t>
            </w:r>
          </w:p>
          <w:p w14:paraId="3FED90D0" w14:textId="77777777" w:rsidR="001C4905" w:rsidRPr="007B6148" w:rsidRDefault="001C4905" w:rsidP="005778F7">
            <w:pPr>
              <w:numPr>
                <w:ilvl w:val="0"/>
                <w:numId w:val="43"/>
              </w:numPr>
              <w:ind w:left="282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Problemlösungsfähigkeit unter Zeitdruck</w:t>
            </w:r>
          </w:p>
          <w:p w14:paraId="17D953FB" w14:textId="77777777" w:rsidR="001C4905" w:rsidRPr="007B6148" w:rsidRDefault="001C4905" w:rsidP="005778F7">
            <w:pPr>
              <w:numPr>
                <w:ilvl w:val="0"/>
                <w:numId w:val="43"/>
              </w:numPr>
              <w:ind w:left="282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Termintreue (Teilweise fremdgesteuert)</w:t>
            </w:r>
          </w:p>
          <w:p w14:paraId="0777848D" w14:textId="77777777" w:rsidR="001C4905" w:rsidRPr="007B6148" w:rsidRDefault="001C4905" w:rsidP="005778F7">
            <w:pPr>
              <w:numPr>
                <w:ilvl w:val="0"/>
                <w:numId w:val="43"/>
              </w:numPr>
              <w:ind w:left="282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Ausgeprägtes persönliches und zeitliches Engagement</w:t>
            </w:r>
          </w:p>
          <w:p w14:paraId="0F24C9D3" w14:textId="77777777" w:rsidR="001C4905" w:rsidRPr="007B6148" w:rsidRDefault="001C4905" w:rsidP="005778F7">
            <w:pPr>
              <w:numPr>
                <w:ilvl w:val="0"/>
                <w:numId w:val="43"/>
              </w:numPr>
              <w:ind w:left="282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Arbeitsqualität und Quantität deutlich über dem Durchschnitt</w:t>
            </w:r>
          </w:p>
          <w:p w14:paraId="115F6AC3" w14:textId="77777777" w:rsidR="001C4905" w:rsidRPr="007B6148" w:rsidRDefault="001C4905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Prioritäten setzen</w:t>
            </w:r>
          </w:p>
          <w:p w14:paraId="148F7CC8" w14:textId="77777777" w:rsidR="001C4905" w:rsidRPr="007B6148" w:rsidRDefault="001C4905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Übernimmt in besonderen und ausserordentlichen Situationen Verantwortung</w:t>
            </w:r>
          </w:p>
          <w:p w14:paraId="5FB2B223" w14:textId="77777777" w:rsidR="001C4905" w:rsidRPr="007B6148" w:rsidRDefault="001C4905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Mitarbeitende über längere Zeit zu Höchstleistungen motivieren durch Vorbildfunktion</w:t>
            </w:r>
          </w:p>
          <w:p w14:paraId="6568CC5E" w14:textId="77777777" w:rsidR="001C4905" w:rsidRPr="007B6148" w:rsidRDefault="001C4905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Einmalige Chancen erkennen, aufnehmen und umsetzen</w:t>
            </w:r>
          </w:p>
        </w:tc>
        <w:tc>
          <w:tcPr>
            <w:tcW w:w="14459" w:type="dxa"/>
            <w:shd w:val="clear" w:color="auto" w:fill="auto"/>
          </w:tcPr>
          <w:p w14:paraId="00752252" w14:textId="77777777" w:rsidR="001C4905" w:rsidRPr="007B6148" w:rsidRDefault="001C4905" w:rsidP="005778F7">
            <w:pPr>
              <w:pStyle w:val="Aufzhlungszeichenfr1Ebene"/>
              <w:rPr>
                <w:sz w:val="20"/>
                <w:szCs w:val="20"/>
              </w:rPr>
            </w:pPr>
            <w:r w:rsidRPr="007B6148">
              <w:rPr>
                <w:sz w:val="20"/>
                <w:szCs w:val="20"/>
              </w:rPr>
              <w:t xml:space="preserve">Leistung gemäss Funktionsstufe sowie Leistungen der Zielvereinbarung in wesentlichen Aspekten vollständig erreicht bzw. erfüllt - punktuell kann diese auch darüber oder </w:t>
            </w:r>
            <w:r w:rsidR="007B6148" w:rsidRPr="007B6148">
              <w:rPr>
                <w:sz w:val="20"/>
                <w:szCs w:val="20"/>
              </w:rPr>
              <w:t>darunter liegen</w:t>
            </w:r>
          </w:p>
          <w:p w14:paraId="28B2540B" w14:textId="77777777" w:rsidR="001C4905" w:rsidRPr="007B6148" w:rsidRDefault="001C4905" w:rsidP="005778F7">
            <w:pPr>
              <w:pStyle w:val="Aufzhlungszeichenfr1Ebene"/>
              <w:rPr>
                <w:sz w:val="20"/>
                <w:szCs w:val="20"/>
              </w:rPr>
            </w:pPr>
            <w:r w:rsidRPr="007B6148">
              <w:rPr>
                <w:sz w:val="20"/>
                <w:szCs w:val="20"/>
              </w:rPr>
              <w:t>Projektzielsetzungen sind erfüllt in der richtigen Qualität/Zeit/Kosten</w:t>
            </w:r>
          </w:p>
          <w:p w14:paraId="5C4F02F0" w14:textId="77777777" w:rsidR="001C4905" w:rsidRPr="007B6148" w:rsidRDefault="001C4905" w:rsidP="005778F7">
            <w:pPr>
              <w:pStyle w:val="Aufzhlungszeichenfr1Ebene"/>
              <w:rPr>
                <w:sz w:val="20"/>
                <w:szCs w:val="20"/>
              </w:rPr>
            </w:pPr>
            <w:r w:rsidRPr="007B6148">
              <w:rPr>
                <w:sz w:val="20"/>
                <w:szCs w:val="20"/>
              </w:rPr>
              <w:t>gute Kenntnisse, auch in angrenzenden Aufgabenbereichen</w:t>
            </w:r>
          </w:p>
          <w:p w14:paraId="5E308777" w14:textId="77777777" w:rsidR="001C4905" w:rsidRPr="007B6148" w:rsidRDefault="001C4905" w:rsidP="005778F7">
            <w:pPr>
              <w:pStyle w:val="Aufzhlungszeichenfr1Ebene"/>
              <w:rPr>
                <w:sz w:val="20"/>
                <w:szCs w:val="20"/>
              </w:rPr>
            </w:pPr>
            <w:r w:rsidRPr="007B6148">
              <w:rPr>
                <w:sz w:val="20"/>
                <w:szCs w:val="20"/>
              </w:rPr>
              <w:t>versteht die Strukturzusammenhänge und Ziele seines Fachbereichs</w:t>
            </w:r>
          </w:p>
          <w:p w14:paraId="06C9D353" w14:textId="77777777" w:rsidR="001C4905" w:rsidRPr="007B6148" w:rsidRDefault="001C4905" w:rsidP="005778F7">
            <w:pPr>
              <w:pStyle w:val="Aufzhlungszeichenfr1Ebene"/>
              <w:rPr>
                <w:sz w:val="20"/>
                <w:szCs w:val="20"/>
              </w:rPr>
            </w:pPr>
            <w:r w:rsidRPr="007B6148">
              <w:rPr>
                <w:sz w:val="20"/>
                <w:szCs w:val="20"/>
              </w:rPr>
              <w:t>Unterstützt durch sein Verhalten seine Kollegen, Mitarbeitenden und fördert aktiv die Arbeit der gesamten Grupp</w:t>
            </w:r>
          </w:p>
          <w:p w14:paraId="07BCCAA2" w14:textId="77777777" w:rsidR="001C4905" w:rsidRPr="007B6148" w:rsidRDefault="001C4905" w:rsidP="005778F7">
            <w:pPr>
              <w:pStyle w:val="Aufzhlungszeichenfr1Ebene"/>
            </w:pPr>
            <w:r w:rsidRPr="007B6148">
              <w:rPr>
                <w:sz w:val="20"/>
                <w:szCs w:val="20"/>
              </w:rPr>
              <w:t>Arbeitet selbständig und benötigt nur punktuelle Unterstützung sowie Ablauf- und Erfolgskontrollen, die im Rahmen der Zielvereinbarung festgelegt</w:t>
            </w:r>
            <w:r w:rsidRPr="007B6148">
              <w:t xml:space="preserve"> </w:t>
            </w:r>
            <w:proofErr w:type="gramStart"/>
            <w:r w:rsidRPr="007B6148">
              <w:t>wurden</w:t>
            </w:r>
            <w:proofErr w:type="gramEnd"/>
          </w:p>
        </w:tc>
        <w:tc>
          <w:tcPr>
            <w:tcW w:w="14459" w:type="dxa"/>
            <w:shd w:val="clear" w:color="auto" w:fill="auto"/>
          </w:tcPr>
          <w:p w14:paraId="70B65428" w14:textId="77777777" w:rsidR="001C4905" w:rsidRPr="007B6148" w:rsidRDefault="001C4905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Leistung gemäss Funktionsstufe sowie Leistungen der Zielvereinbarung in wesentlichen Aspekten nur teilweise erreicht bzw. erfüllt</w:t>
            </w:r>
          </w:p>
          <w:p w14:paraId="1DC78249" w14:textId="77777777" w:rsidR="001C4905" w:rsidRPr="007B6148" w:rsidRDefault="001C4905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Benötigt zusätzliche regelmäßige Hilfestellung und Kontrollen in den Aufgaben, die über die im Rahmen der Zielvereinbarung festgelegten Ablauf- und Erfolgskontrollen hinausgehen</w:t>
            </w:r>
          </w:p>
          <w:p w14:paraId="09DDF8D3" w14:textId="77777777" w:rsidR="001C4905" w:rsidRPr="007B6148" w:rsidRDefault="001C4905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Benötigt viel Unterstützung und häufige Kontrollen, um die Aufgaben voll auszufüllen</w:t>
            </w:r>
          </w:p>
          <w:p w14:paraId="239F6303" w14:textId="77777777" w:rsidR="001C4905" w:rsidRPr="007B6148" w:rsidRDefault="001C4905" w:rsidP="005778F7">
            <w:pPr>
              <w:rPr>
                <w:rFonts w:cstheme="minorHAnsi"/>
                <w:sz w:val="20"/>
                <w:szCs w:val="20"/>
              </w:rPr>
            </w:pPr>
          </w:p>
          <w:p w14:paraId="34A631F2" w14:textId="77777777" w:rsidR="001C4905" w:rsidRPr="007B6148" w:rsidRDefault="001C4905" w:rsidP="005778F7">
            <w:pPr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Durch persönliche und fachliche Aus- und Weiterbildung kann kurz- bis mittelfristig höhere Leistungen als bisher erbracht werden</w:t>
            </w:r>
          </w:p>
        </w:tc>
        <w:tc>
          <w:tcPr>
            <w:tcW w:w="14459" w:type="dxa"/>
          </w:tcPr>
          <w:p w14:paraId="66D6F22B" w14:textId="77777777" w:rsidR="001C4905" w:rsidRPr="007B6148" w:rsidRDefault="001C4905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Leistung gemäss Funktionsstufe sowie Leistungen der Zielvereinbarung in wesentlichen Aspekten nicht erreicht bzw. erfüllt</w:t>
            </w:r>
          </w:p>
          <w:p w14:paraId="5F1552FB" w14:textId="77777777" w:rsidR="001C4905" w:rsidRPr="007B6148" w:rsidRDefault="001C4905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Benötigt regelmässig viel Unterstützung und häufige Kontrollen, um die Aufgaben voll auszufüllen</w:t>
            </w:r>
          </w:p>
          <w:p w14:paraId="501D4E95" w14:textId="77777777" w:rsidR="001C4905" w:rsidRPr="007B6148" w:rsidRDefault="001C4905" w:rsidP="005778F7">
            <w:pPr>
              <w:rPr>
                <w:rFonts w:cstheme="minorHAnsi"/>
                <w:sz w:val="20"/>
                <w:szCs w:val="20"/>
              </w:rPr>
            </w:pPr>
          </w:p>
          <w:p w14:paraId="0F5C9D72" w14:textId="77777777" w:rsidR="001C4905" w:rsidRPr="007B6148" w:rsidRDefault="001C4905" w:rsidP="005778F7">
            <w:pPr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Bei diesem Leistungsgrad ist genau zu analysieren, ob der Mitarbeitende in einem absehbaren Zeitraum die Aufgaben erfüllen kann.</w:t>
            </w:r>
          </w:p>
          <w:p w14:paraId="6F10E6CB" w14:textId="77777777" w:rsidR="001C4905" w:rsidRPr="007B6148" w:rsidRDefault="001C4905" w:rsidP="005778F7">
            <w:pPr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Dabei sind motivationale Gesichtspunkte und Fähigkeiten genauso zu klären wie ein evtl. plötzlicher Leistungsabfall, z.B. aus privaten Gründen.</w:t>
            </w:r>
          </w:p>
          <w:p w14:paraId="7672E56A" w14:textId="77777777" w:rsidR="001C4905" w:rsidRPr="007B6148" w:rsidRDefault="001C4905" w:rsidP="005778F7">
            <w:pPr>
              <w:rPr>
                <w:rFonts w:cstheme="minorHAnsi"/>
                <w:sz w:val="20"/>
                <w:szCs w:val="20"/>
              </w:rPr>
            </w:pPr>
            <w:r w:rsidRPr="007B6148">
              <w:rPr>
                <w:rFonts w:cstheme="minorHAnsi"/>
                <w:sz w:val="20"/>
                <w:szCs w:val="20"/>
              </w:rPr>
              <w:t>Dauerhaft - falls keine Änderung eintritt - entspricht die Leistung nicht den Anforderungen</w:t>
            </w:r>
          </w:p>
        </w:tc>
      </w:tr>
    </w:tbl>
    <w:p w14:paraId="6C95BD91" w14:textId="77777777" w:rsidR="00BF5177" w:rsidRDefault="00BF5177" w:rsidP="005778F7">
      <w:pPr>
        <w:rPr>
          <w:rFonts w:cstheme="minorHAnsi"/>
        </w:rPr>
      </w:pPr>
    </w:p>
    <w:p w14:paraId="4796678D" w14:textId="77777777" w:rsidR="007068D2" w:rsidRDefault="007068D2" w:rsidP="005778F7">
      <w:pPr>
        <w:rPr>
          <w:rFonts w:cstheme="minorHAnsi"/>
        </w:rPr>
      </w:pPr>
    </w:p>
    <w:p w14:paraId="700F5A12" w14:textId="77777777" w:rsidR="007068D2" w:rsidRPr="00647C6B" w:rsidRDefault="007068D2" w:rsidP="005778F7">
      <w:pPr>
        <w:rPr>
          <w:rFonts w:cstheme="minorHAnsi"/>
        </w:rPr>
      </w:pPr>
    </w:p>
    <w:sectPr w:rsidR="007068D2" w:rsidRPr="00647C6B" w:rsidSect="007B6148">
      <w:footerReference w:type="default" r:id="rId12"/>
      <w:headerReference w:type="first" r:id="rId13"/>
      <w:footerReference w:type="first" r:id="rId14"/>
      <w:pgSz w:w="16838" w:h="11906" w:orient="landscape" w:code="9"/>
      <w:pgMar w:top="1134" w:right="1446" w:bottom="851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99AA5" w14:textId="77777777" w:rsidR="00D71E00" w:rsidRDefault="00D71E00" w:rsidP="00E177D4">
      <w:r>
        <w:separator/>
      </w:r>
    </w:p>
  </w:endnote>
  <w:endnote w:type="continuationSeparator" w:id="0">
    <w:p w14:paraId="524D29D0" w14:textId="77777777" w:rsidR="00D71E00" w:rsidRDefault="00D71E00" w:rsidP="00E1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467249" w14:textId="685EB0D5" w:rsidR="00F06F9E" w:rsidRDefault="00B11972" w:rsidP="009A2F57">
    <w:pPr>
      <w:pStyle w:val="Fuzeile"/>
      <w:tabs>
        <w:tab w:val="clear" w:pos="4536"/>
        <w:tab w:val="clear" w:pos="9072"/>
      </w:tabs>
    </w:pPr>
    <w:r>
      <w:rPr>
        <w:noProof/>
        <w:lang w:eastAsia="de-CH"/>
      </w:rPr>
      <w:drawing>
        <wp:inline distT="0" distB="0" distL="0" distR="0" wp14:anchorId="13B2D165" wp14:editId="4E17C663">
          <wp:extent cx="4471517" cy="622348"/>
          <wp:effectExtent l="0" t="0" r="5715" b="6350"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MH_Bern_Fusszeile_180x20_RGB_Seite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027"/>
                  <a:stretch/>
                </pic:blipFill>
                <pic:spPr bwMode="auto">
                  <a:xfrm>
                    <a:off x="0" y="0"/>
                    <a:ext cx="4471175" cy="622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F06F9E">
      <w:ptab w:relativeTo="margin" w:alignment="right" w:leader="none"/>
    </w:r>
    <w:r w:rsidR="00F06F9E" w:rsidRPr="000C32EC">
      <w:rPr>
        <w:position w:val="6"/>
      </w:rPr>
      <w:fldChar w:fldCharType="begin"/>
    </w:r>
    <w:r w:rsidR="00F06F9E" w:rsidRPr="000C32EC">
      <w:rPr>
        <w:position w:val="6"/>
      </w:rPr>
      <w:instrText>PAGE  \* Arabic  \* MERGEFORMAT</w:instrText>
    </w:r>
    <w:r w:rsidR="00F06F9E" w:rsidRPr="000C32EC">
      <w:rPr>
        <w:position w:val="6"/>
      </w:rPr>
      <w:fldChar w:fldCharType="separate"/>
    </w:r>
    <w:r w:rsidR="00F06F9E" w:rsidRPr="007068D2">
      <w:rPr>
        <w:noProof/>
        <w:position w:val="6"/>
        <w:lang w:val="de-DE"/>
      </w:rPr>
      <w:t>8</w:t>
    </w:r>
    <w:r w:rsidR="00F06F9E" w:rsidRPr="000C32EC">
      <w:rPr>
        <w:position w:val="6"/>
      </w:rPr>
      <w:fldChar w:fldCharType="end"/>
    </w:r>
    <w:r w:rsidR="00F06F9E" w:rsidRPr="000C32EC">
      <w:rPr>
        <w:position w:val="6"/>
        <w:lang w:val="de-DE"/>
      </w:rPr>
      <w:t>/</w:t>
    </w:r>
    <w:r w:rsidR="00F06F9E">
      <w:rPr>
        <w:position w:val="6"/>
        <w:lang w:val="de-DE"/>
      </w:rPr>
      <w:fldChar w:fldCharType="begin"/>
    </w:r>
    <w:r w:rsidR="00F06F9E">
      <w:rPr>
        <w:position w:val="6"/>
        <w:lang w:val="de-DE"/>
      </w:rPr>
      <w:instrText xml:space="preserve"> NUMPAGES  \* Arabic  \* MERGEFORMAT </w:instrText>
    </w:r>
    <w:r w:rsidR="00F06F9E">
      <w:rPr>
        <w:position w:val="6"/>
        <w:lang w:val="de-DE"/>
      </w:rPr>
      <w:fldChar w:fldCharType="separate"/>
    </w:r>
    <w:r w:rsidR="00F06F9E">
      <w:rPr>
        <w:noProof/>
        <w:position w:val="6"/>
        <w:lang w:val="de-DE"/>
      </w:rPr>
      <w:t>10</w:t>
    </w:r>
    <w:r w:rsidR="00F06F9E">
      <w:rPr>
        <w:position w:val="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86B14" w14:textId="510C9B67" w:rsidR="00B11972" w:rsidRDefault="00B11972">
    <w:pPr>
      <w:pStyle w:val="Fuzeile"/>
    </w:pPr>
    <w:r>
      <w:rPr>
        <w:noProof/>
      </w:rPr>
      <w:drawing>
        <wp:inline distT="0" distB="0" distL="0" distR="0" wp14:anchorId="6BB2A405" wp14:editId="009E3650">
          <wp:extent cx="6299835" cy="622935"/>
          <wp:effectExtent l="0" t="0" r="0" b="5715"/>
          <wp:docPr id="3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9835" cy="62293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95B5C" w14:textId="03ACC1D5" w:rsidR="00F06F9E" w:rsidRDefault="00B11972" w:rsidP="009A2F57">
    <w:pPr>
      <w:pStyle w:val="Fuzeile"/>
      <w:tabs>
        <w:tab w:val="clear" w:pos="4536"/>
        <w:tab w:val="clear" w:pos="9072"/>
      </w:tabs>
    </w:pPr>
    <w:r>
      <w:rPr>
        <w:noProof/>
        <w:lang w:eastAsia="de-CH"/>
      </w:rPr>
      <w:drawing>
        <wp:inline distT="0" distB="0" distL="0" distR="0" wp14:anchorId="1594B2B7" wp14:editId="0498E203">
          <wp:extent cx="4471517" cy="622348"/>
          <wp:effectExtent l="0" t="0" r="5715" b="635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MH_Bern_Fusszeile_180x20_RGB_Seite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027"/>
                  <a:stretch/>
                </pic:blipFill>
                <pic:spPr bwMode="auto">
                  <a:xfrm>
                    <a:off x="0" y="0"/>
                    <a:ext cx="4471175" cy="622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F06F9E">
      <w:ptab w:relativeTo="margin" w:alignment="right" w:leader="none"/>
    </w:r>
    <w:r w:rsidR="00F06F9E" w:rsidRPr="00BF5177">
      <w:rPr>
        <w:position w:val="6"/>
      </w:rPr>
      <w:fldChar w:fldCharType="begin"/>
    </w:r>
    <w:r w:rsidR="00F06F9E" w:rsidRPr="00BF5177">
      <w:rPr>
        <w:position w:val="6"/>
      </w:rPr>
      <w:instrText>PAGE  \* Arabic  \* MERGEFORMAT</w:instrText>
    </w:r>
    <w:r w:rsidR="00F06F9E" w:rsidRPr="00BF5177">
      <w:rPr>
        <w:position w:val="6"/>
      </w:rPr>
      <w:fldChar w:fldCharType="separate"/>
    </w:r>
    <w:r w:rsidR="00F06F9E" w:rsidRPr="007068D2">
      <w:rPr>
        <w:noProof/>
        <w:position w:val="6"/>
        <w:lang w:val="de-DE"/>
      </w:rPr>
      <w:t>10</w:t>
    </w:r>
    <w:r w:rsidR="00F06F9E" w:rsidRPr="00BF5177">
      <w:rPr>
        <w:position w:val="6"/>
      </w:rPr>
      <w:fldChar w:fldCharType="end"/>
    </w:r>
    <w:r w:rsidR="00F06F9E" w:rsidRPr="00BF5177">
      <w:rPr>
        <w:position w:val="6"/>
        <w:lang w:val="de-DE"/>
      </w:rPr>
      <w:t>/</w:t>
    </w:r>
    <w:r w:rsidR="00F06F9E" w:rsidRPr="00BF5177">
      <w:rPr>
        <w:position w:val="6"/>
      </w:rPr>
      <w:fldChar w:fldCharType="begin"/>
    </w:r>
    <w:r w:rsidR="00F06F9E" w:rsidRPr="00BF5177">
      <w:rPr>
        <w:position w:val="6"/>
      </w:rPr>
      <w:instrText>NUMPAGES  \* Arabic  \* MERGEFORMAT</w:instrText>
    </w:r>
    <w:r w:rsidR="00F06F9E" w:rsidRPr="00BF5177">
      <w:rPr>
        <w:position w:val="6"/>
      </w:rPr>
      <w:fldChar w:fldCharType="separate"/>
    </w:r>
    <w:r w:rsidR="00F06F9E" w:rsidRPr="007068D2">
      <w:rPr>
        <w:noProof/>
        <w:position w:val="6"/>
        <w:lang w:val="de-DE"/>
      </w:rPr>
      <w:t>10</w:t>
    </w:r>
    <w:r w:rsidR="00F06F9E" w:rsidRPr="00BF5177">
      <w:rPr>
        <w:noProof/>
        <w:position w:val="6"/>
        <w:lang w:val="de-DE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C5202" w14:textId="77777777" w:rsidR="00F06F9E" w:rsidRDefault="00F06F9E">
    <w:pPr>
      <w:pStyle w:val="Fuzeile"/>
    </w:pPr>
    <w:r>
      <w:rPr>
        <w:noProof/>
        <w:lang w:eastAsia="de-CH"/>
      </w:rPr>
      <w:drawing>
        <wp:inline distT="0" distB="0" distL="0" distR="0" wp14:anchorId="52F1D471" wp14:editId="226FD535">
          <wp:extent cx="6299835" cy="622300"/>
          <wp:effectExtent l="0" t="0" r="5715" b="6350"/>
          <wp:docPr id="80" name="Grafik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MH_Bern_Fusszeile_180x20_RGB_Seite1_d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9835" cy="622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592BD" w14:textId="77777777" w:rsidR="00D71E00" w:rsidRDefault="00D71E00" w:rsidP="00E177D4">
      <w:r>
        <w:separator/>
      </w:r>
    </w:p>
  </w:footnote>
  <w:footnote w:type="continuationSeparator" w:id="0">
    <w:p w14:paraId="09CC5384" w14:textId="77777777" w:rsidR="00D71E00" w:rsidRDefault="00D71E00" w:rsidP="00E17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389D9" w14:textId="77777777" w:rsidR="00F06F9E" w:rsidRPr="00486985" w:rsidRDefault="00F06F9E" w:rsidP="00647C6B">
    <w:pPr>
      <w:pStyle w:val="Kopfzeile"/>
      <w:tabs>
        <w:tab w:val="clear" w:pos="4536"/>
        <w:tab w:val="clear" w:pos="9072"/>
        <w:tab w:val="center" w:pos="4678"/>
      </w:tabs>
      <w:rPr>
        <w:b/>
        <w:noProof/>
        <w:lang w:eastAsia="de-CH"/>
      </w:rPr>
    </w:pPr>
    <w:r>
      <w:rPr>
        <w:color w:val="7F7F7F" w:themeColor="text2" w:themeTint="80"/>
        <w:szCs w:val="18"/>
      </w:rPr>
      <w:t>Mitarbeitenden-Beurteilung Zielerreichung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FMHTabelleohneRahmenlinien"/>
      <w:tblW w:w="5000" w:type="pct"/>
      <w:tblLook w:val="04A0" w:firstRow="1" w:lastRow="0" w:firstColumn="1" w:lastColumn="0" w:noHBand="0" w:noVBand="1"/>
    </w:tblPr>
    <w:tblGrid>
      <w:gridCol w:w="2564"/>
      <w:gridCol w:w="7357"/>
    </w:tblGrid>
    <w:tr w:rsidR="00F06F9E" w14:paraId="7255325F" w14:textId="77777777" w:rsidTr="00647C6B">
      <w:trPr>
        <w:trHeight w:hRule="exact" w:val="1135"/>
      </w:trPr>
      <w:tc>
        <w:tcPr>
          <w:tcW w:w="2623" w:type="dxa"/>
        </w:tcPr>
        <w:p w14:paraId="6C7CB2E1" w14:textId="1F58259E" w:rsidR="00F06F9E" w:rsidRDefault="00B11972" w:rsidP="00647C6B">
          <w:pPr>
            <w:pStyle w:val="Kopfzeile"/>
            <w:tabs>
              <w:tab w:val="clear" w:pos="9072"/>
            </w:tabs>
          </w:pPr>
          <w:r>
            <w:rPr>
              <w:noProof/>
              <w:lang w:eastAsia="de-CH"/>
            </w:rPr>
            <w:drawing>
              <wp:anchor distT="0" distB="0" distL="114300" distR="114300" simplePos="0" relativeHeight="251660288" behindDoc="0" locked="0" layoutInCell="1" allowOverlap="1" wp14:anchorId="13A7F385" wp14:editId="0427FDBD">
                <wp:simplePos x="0" y="0"/>
                <wp:positionH relativeFrom="column">
                  <wp:posOffset>-308009</wp:posOffset>
                </wp:positionH>
                <wp:positionV relativeFrom="paragraph">
                  <wp:posOffset>4445</wp:posOffset>
                </wp:positionV>
                <wp:extent cx="1461600" cy="698400"/>
                <wp:effectExtent l="0" t="0" r="5715" b="6985"/>
                <wp:wrapNone/>
                <wp:docPr id="13" name="Grafik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FMH_RG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698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57" w:type="dxa"/>
        </w:tcPr>
        <w:p w14:paraId="06E74BD7" w14:textId="7A87DF64" w:rsidR="00F06F9E" w:rsidRPr="003F7D2C" w:rsidRDefault="00B11972" w:rsidP="00647C6B">
          <w:pPr>
            <w:tabs>
              <w:tab w:val="left" w:pos="3045"/>
            </w:tabs>
            <w:jc w:val="right"/>
            <w:rPr>
              <w:b/>
            </w:rPr>
          </w:pPr>
          <w:r>
            <w:rPr>
              <w:noProof/>
              <w:lang w:eastAsia="de-CH"/>
            </w:rPr>
            <w:drawing>
              <wp:anchor distT="0" distB="0" distL="114300" distR="114300" simplePos="0" relativeHeight="251661312" behindDoc="0" locked="0" layoutInCell="1" allowOverlap="1" wp14:anchorId="4991F950" wp14:editId="17FA80A6">
                <wp:simplePos x="0" y="0"/>
                <wp:positionH relativeFrom="column">
                  <wp:posOffset>3091080</wp:posOffset>
                </wp:positionH>
                <wp:positionV relativeFrom="paragraph">
                  <wp:posOffset>568</wp:posOffset>
                </wp:positionV>
                <wp:extent cx="1575816" cy="655320"/>
                <wp:effectExtent l="0" t="0" r="5715" b="0"/>
                <wp:wrapThrough wrapText="bothSides">
                  <wp:wrapPolygon edited="0">
                    <wp:start x="0" y="0"/>
                    <wp:lineTo x="0" y="20721"/>
                    <wp:lineTo x="21417" y="20721"/>
                    <wp:lineTo x="21417" y="0"/>
                    <wp:lineTo x="0" y="0"/>
                  </wp:wrapPolygon>
                </wp:wrapThrough>
                <wp:docPr id="14" name="Grafik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SIWF-ISFM_FMH_4f_CMYK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5816" cy="655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F06F9E" w:rsidRPr="003F7D2C">
            <w:rPr>
              <w:b/>
            </w:rPr>
            <w:tab/>
          </w:r>
        </w:p>
      </w:tc>
    </w:tr>
  </w:tbl>
  <w:p w14:paraId="497A5A5A" w14:textId="77777777" w:rsidR="00F06F9E" w:rsidRDefault="00F06F9E" w:rsidP="005778F7">
    <w:pPr>
      <w:pStyle w:val="Kopfzeile"/>
      <w:spacing w:after="56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FMHTabelleohneRahmenlinien"/>
      <w:tblW w:w="5000" w:type="pct"/>
      <w:tblLook w:val="04A0" w:firstRow="1" w:lastRow="0" w:firstColumn="1" w:lastColumn="0" w:noHBand="0" w:noVBand="1"/>
    </w:tblPr>
    <w:tblGrid>
      <w:gridCol w:w="3710"/>
      <w:gridCol w:w="10548"/>
    </w:tblGrid>
    <w:tr w:rsidR="00F06F9E" w14:paraId="2AA0F26C" w14:textId="77777777" w:rsidTr="007F26F1">
      <w:trPr>
        <w:trHeight w:hRule="exact" w:val="1135"/>
      </w:trPr>
      <w:tc>
        <w:tcPr>
          <w:tcW w:w="2623" w:type="dxa"/>
        </w:tcPr>
        <w:p w14:paraId="40540CED" w14:textId="77777777" w:rsidR="00F06F9E" w:rsidRDefault="00F06F9E" w:rsidP="00647C6B">
          <w:pPr>
            <w:pStyle w:val="Kopfzeile"/>
            <w:tabs>
              <w:tab w:val="clear" w:pos="9072"/>
            </w:tabs>
          </w:pPr>
          <w:r>
            <w:rPr>
              <w:noProof/>
              <w:lang w:eastAsia="de-CH"/>
            </w:rPr>
            <w:drawing>
              <wp:anchor distT="0" distB="0" distL="114300" distR="114300" simplePos="0" relativeHeight="251658240" behindDoc="0" locked="0" layoutInCell="1" allowOverlap="1" wp14:anchorId="4B47A24E" wp14:editId="162A6899">
                <wp:simplePos x="0" y="0"/>
                <wp:positionH relativeFrom="column">
                  <wp:posOffset>-320675</wp:posOffset>
                </wp:positionH>
                <wp:positionV relativeFrom="paragraph">
                  <wp:posOffset>6985</wp:posOffset>
                </wp:positionV>
                <wp:extent cx="1461600" cy="698400"/>
                <wp:effectExtent l="0" t="0" r="5715" b="6985"/>
                <wp:wrapNone/>
                <wp:docPr id="78" name="Grafik 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FMH_RG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698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57" w:type="dxa"/>
        </w:tcPr>
        <w:p w14:paraId="7380AE05" w14:textId="77777777" w:rsidR="00F06F9E" w:rsidRDefault="00F06F9E" w:rsidP="007B6148">
          <w:pPr>
            <w:pStyle w:val="Kopfzeile"/>
            <w:tabs>
              <w:tab w:val="clear" w:pos="4536"/>
              <w:tab w:val="clear" w:pos="9072"/>
            </w:tabs>
            <w:jc w:val="right"/>
          </w:pPr>
          <w:r>
            <w:rPr>
              <w:noProof/>
              <w:lang w:eastAsia="de-CH"/>
            </w:rPr>
            <w:drawing>
              <wp:inline distT="0" distB="0" distL="0" distR="0" wp14:anchorId="73FB7C63" wp14:editId="11DFD4C2">
                <wp:extent cx="1575816" cy="655320"/>
                <wp:effectExtent l="0" t="0" r="5715" b="0"/>
                <wp:docPr id="79" name="Grafik 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Logo_SIWF-ISFM_FMH_4f_CMYK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5816" cy="655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B80F5C4" w14:textId="77777777" w:rsidR="00F06F9E" w:rsidRDefault="00F06F9E" w:rsidP="004E6C12">
    <w:pPr>
      <w:pStyle w:val="Kopfzeile"/>
      <w:spacing w:after="12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1C7E6C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7205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83346C"/>
    <w:multiLevelType w:val="multilevel"/>
    <w:tmpl w:val="681EBA0C"/>
    <w:lvl w:ilvl="0">
      <w:start w:val="1"/>
      <w:numFmt w:val="bullet"/>
      <w:pStyle w:val="Aufzhlungszeichenfr1Ebene"/>
      <w:lvlText w:val=""/>
      <w:lvlJc w:val="left"/>
      <w:pPr>
        <w:ind w:left="567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pStyle w:val="Aufzhlungszeichen2"/>
      <w:lvlText w:val=""/>
      <w:lvlJc w:val="left"/>
      <w:pPr>
        <w:ind w:left="851" w:hanging="283"/>
      </w:pPr>
      <w:rPr>
        <w:rFonts w:ascii="Symbol" w:hAnsi="Symbol" w:hint="default"/>
        <w:sz w:val="18"/>
      </w:rPr>
    </w:lvl>
    <w:lvl w:ilvl="2">
      <w:start w:val="1"/>
      <w:numFmt w:val="bullet"/>
      <w:pStyle w:val="Aufzhlungszeichen3"/>
      <w:lvlText w:val="-"/>
      <w:lvlJc w:val="left"/>
      <w:pPr>
        <w:ind w:left="1135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3" w15:restartNumberingAfterBreak="0">
    <w:nsid w:val="024D6E48"/>
    <w:multiLevelType w:val="singleLevel"/>
    <w:tmpl w:val="A5E60B30"/>
    <w:lvl w:ilvl="0">
      <w:numFmt w:val="bullet"/>
      <w:pStyle w:val="Bullet2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AB039D2"/>
    <w:multiLevelType w:val="multilevel"/>
    <w:tmpl w:val="ECB457C4"/>
    <w:numStyleLink w:val="FMHNummerierunggegliedertauf3EbenenAltN"/>
  </w:abstractNum>
  <w:abstractNum w:abstractNumId="5" w15:restartNumberingAfterBreak="0">
    <w:nsid w:val="0E9C2140"/>
    <w:multiLevelType w:val="hybridMultilevel"/>
    <w:tmpl w:val="51CC7CCE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478B1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EB586A"/>
    <w:multiLevelType w:val="multilevel"/>
    <w:tmpl w:val="ECB457C4"/>
    <w:numStyleLink w:val="FMHNummerierunggegliedertauf3EbenenAltN"/>
  </w:abstractNum>
  <w:abstractNum w:abstractNumId="7" w15:restartNumberingAfterBreak="0">
    <w:nsid w:val="100C54F9"/>
    <w:multiLevelType w:val="hybridMultilevel"/>
    <w:tmpl w:val="565A2816"/>
    <w:lvl w:ilvl="0" w:tplc="2DEE8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2"/>
        <w:u w:color="3C5587" w:themeColor="accent1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06E0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4F76F3F"/>
    <w:multiLevelType w:val="hybridMultilevel"/>
    <w:tmpl w:val="64603526"/>
    <w:lvl w:ilvl="0" w:tplc="0807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52A2996"/>
    <w:multiLevelType w:val="hybridMultilevel"/>
    <w:tmpl w:val="5330D296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9F1550"/>
    <w:multiLevelType w:val="multilevel"/>
    <w:tmpl w:val="ECB457C4"/>
    <w:numStyleLink w:val="FMHNummerierunggegliedertauf3EbenenAltN"/>
  </w:abstractNum>
  <w:abstractNum w:abstractNumId="12" w15:restartNumberingAfterBreak="0">
    <w:nsid w:val="16C36B9C"/>
    <w:multiLevelType w:val="multilevel"/>
    <w:tmpl w:val="ECB457C4"/>
    <w:styleLink w:val="FMHNummerierunggegliedertauf3EbenenAltN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B2750D7"/>
    <w:multiLevelType w:val="hybridMultilevel"/>
    <w:tmpl w:val="95ECF97E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F7E895E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ED7E9BB2">
      <w:numFmt w:val="bullet"/>
      <w:lvlText w:val="·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3B0AD5"/>
    <w:multiLevelType w:val="multilevel"/>
    <w:tmpl w:val="10D4E386"/>
    <w:lvl w:ilvl="0">
      <w:start w:val="1"/>
      <w:numFmt w:val="decimal"/>
      <w:pStyle w:val="Nummerierungfr1Ebene"/>
      <w:lvlText w:val="%1."/>
      <w:lvlJc w:val="left"/>
      <w:pPr>
        <w:ind w:left="425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709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99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277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56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845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2129" w:hanging="28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413" w:hanging="28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697" w:hanging="283"/>
      </w:pPr>
      <w:rPr>
        <w:rFonts w:hint="default"/>
      </w:rPr>
    </w:lvl>
  </w:abstractNum>
  <w:abstractNum w:abstractNumId="15" w15:restartNumberingAfterBreak="0">
    <w:nsid w:val="25C41B31"/>
    <w:multiLevelType w:val="hybridMultilevel"/>
    <w:tmpl w:val="E5A6AD6E"/>
    <w:lvl w:ilvl="0" w:tplc="3F3A1AD0">
      <w:start w:val="1"/>
      <w:numFmt w:val="bullet"/>
      <w:lvlText w:val="-"/>
      <w:lvlJc w:val="left"/>
      <w:pPr>
        <w:ind w:left="587" w:hanging="360"/>
      </w:pPr>
      <w:rPr>
        <w:rFonts w:ascii="Times New Roma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6" w15:restartNumberingAfterBreak="0">
    <w:nsid w:val="26997A68"/>
    <w:multiLevelType w:val="hybridMultilevel"/>
    <w:tmpl w:val="7FC63134"/>
    <w:lvl w:ilvl="0" w:tplc="DE9C9144">
      <w:start w:val="1"/>
      <w:numFmt w:val="upperLetter"/>
      <w:pStyle w:val="ABCfr1EbeneAufzhlung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00FB6"/>
    <w:multiLevelType w:val="hybridMultilevel"/>
    <w:tmpl w:val="F064E25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FF1F13"/>
    <w:multiLevelType w:val="hybridMultilevel"/>
    <w:tmpl w:val="7B3AEFC6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6581B6D"/>
    <w:multiLevelType w:val="hybridMultilevel"/>
    <w:tmpl w:val="D152B1DC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A4B37"/>
    <w:multiLevelType w:val="hybridMultilevel"/>
    <w:tmpl w:val="7DD6F0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D801348"/>
    <w:multiLevelType w:val="multilevel"/>
    <w:tmpl w:val="CD76AC76"/>
    <w:styleLink w:val="FMHAufzhlunggegliedertauf3EbenenAltA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407D4C3A"/>
    <w:multiLevelType w:val="multilevel"/>
    <w:tmpl w:val="0807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4100667B"/>
    <w:multiLevelType w:val="singleLevel"/>
    <w:tmpl w:val="550C0762"/>
    <w:lvl w:ilvl="0">
      <w:start w:val="1"/>
      <w:numFmt w:val="bullet"/>
      <w:pStyle w:val="Bullet1"/>
      <w:lvlText w:val="•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/>
        <w:sz w:val="16"/>
      </w:rPr>
    </w:lvl>
  </w:abstractNum>
  <w:abstractNum w:abstractNumId="24" w15:restartNumberingAfterBreak="0">
    <w:nsid w:val="42171E04"/>
    <w:multiLevelType w:val="multilevel"/>
    <w:tmpl w:val="3A5AECB8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4E7F3241"/>
    <w:multiLevelType w:val="multilevel"/>
    <w:tmpl w:val="CD76AC76"/>
    <w:numStyleLink w:val="FMHAufzhlunggegliedertauf3EbenenAltA"/>
  </w:abstractNum>
  <w:abstractNum w:abstractNumId="26" w15:restartNumberingAfterBreak="0">
    <w:nsid w:val="5588776B"/>
    <w:multiLevelType w:val="hybridMultilevel"/>
    <w:tmpl w:val="2602A1BC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7610C0"/>
    <w:multiLevelType w:val="multilevel"/>
    <w:tmpl w:val="ECB457C4"/>
    <w:numStyleLink w:val="FMHNummerierunggegliedertauf3EbenenAltN"/>
  </w:abstractNum>
  <w:abstractNum w:abstractNumId="28" w15:restartNumberingAfterBreak="0">
    <w:nsid w:val="64427FC0"/>
    <w:multiLevelType w:val="multilevel"/>
    <w:tmpl w:val="CD76AC76"/>
    <w:numStyleLink w:val="FMHAufzhlunggegliedertauf3EbenenAltA"/>
  </w:abstractNum>
  <w:abstractNum w:abstractNumId="29" w15:restartNumberingAfterBreak="0">
    <w:nsid w:val="662578CD"/>
    <w:multiLevelType w:val="multilevel"/>
    <w:tmpl w:val="ECB457C4"/>
    <w:numStyleLink w:val="FMHNummerierunggegliedertauf3EbenenAltN"/>
  </w:abstractNum>
  <w:abstractNum w:abstractNumId="30" w15:restartNumberingAfterBreak="0">
    <w:nsid w:val="669949F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43376E"/>
    <w:multiLevelType w:val="multilevel"/>
    <w:tmpl w:val="8746F100"/>
    <w:lvl w:ilvl="0">
      <w:start w:val="1"/>
      <w:numFmt w:val="bullet"/>
      <w:lvlText w:val=""/>
      <w:lvlJc w:val="left"/>
      <w:pPr>
        <w:ind w:left="566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lvlText w:val=""/>
      <w:lvlJc w:val="left"/>
      <w:pPr>
        <w:ind w:left="850" w:hanging="283"/>
      </w:pPr>
      <w:rPr>
        <w:rFonts w:ascii="Symbol" w:hAnsi="Symbol" w:hint="default"/>
        <w:sz w:val="18"/>
      </w:rPr>
    </w:lvl>
    <w:lvl w:ilvl="2">
      <w:start w:val="1"/>
      <w:numFmt w:val="bullet"/>
      <w:lvlText w:val="-"/>
      <w:lvlJc w:val="left"/>
      <w:pPr>
        <w:ind w:left="1134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2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6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0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4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8" w:hanging="283"/>
      </w:pPr>
      <w:rPr>
        <w:rFonts w:ascii="Wingdings" w:hAnsi="Wingdings" w:hint="default"/>
      </w:rPr>
    </w:lvl>
  </w:abstractNum>
  <w:abstractNum w:abstractNumId="32" w15:restartNumberingAfterBreak="0">
    <w:nsid w:val="6BFE2D38"/>
    <w:multiLevelType w:val="hybridMultilevel"/>
    <w:tmpl w:val="F07ED1EA"/>
    <w:lvl w:ilvl="0" w:tplc="CAE2DCF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2F62A3"/>
    <w:multiLevelType w:val="hybridMultilevel"/>
    <w:tmpl w:val="A97EF56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712E5C"/>
    <w:multiLevelType w:val="multilevel"/>
    <w:tmpl w:val="ECB457C4"/>
    <w:numStyleLink w:val="FMHNummerierunggegliedertauf3EbenenAltN"/>
  </w:abstractNum>
  <w:abstractNum w:abstractNumId="35" w15:restartNumberingAfterBreak="0">
    <w:nsid w:val="7458158A"/>
    <w:multiLevelType w:val="hybridMultilevel"/>
    <w:tmpl w:val="1B46B0C8"/>
    <w:lvl w:ilvl="0" w:tplc="D942610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456AD"/>
    <w:multiLevelType w:val="multilevel"/>
    <w:tmpl w:val="CD76AC76"/>
    <w:numStyleLink w:val="FMHAufzhlunggegliedertauf3EbenenAltA"/>
  </w:abstractNum>
  <w:num w:numId="1">
    <w:abstractNumId w:val="7"/>
  </w:num>
  <w:num w:numId="2">
    <w:abstractNumId w:val="35"/>
  </w:num>
  <w:num w:numId="3">
    <w:abstractNumId w:val="24"/>
  </w:num>
  <w:num w:numId="4">
    <w:abstractNumId w:val="8"/>
  </w:num>
  <w:num w:numId="5">
    <w:abstractNumId w:val="24"/>
  </w:num>
  <w:num w:numId="6">
    <w:abstractNumId w:val="30"/>
  </w:num>
  <w:num w:numId="7">
    <w:abstractNumId w:val="12"/>
  </w:num>
  <w:num w:numId="8">
    <w:abstractNumId w:val="4"/>
  </w:num>
  <w:num w:numId="9">
    <w:abstractNumId w:val="34"/>
  </w:num>
  <w:num w:numId="10">
    <w:abstractNumId w:val="27"/>
  </w:num>
  <w:num w:numId="11">
    <w:abstractNumId w:val="6"/>
  </w:num>
  <w:num w:numId="12">
    <w:abstractNumId w:val="11"/>
  </w:num>
  <w:num w:numId="13">
    <w:abstractNumId w:val="22"/>
  </w:num>
  <w:num w:numId="14">
    <w:abstractNumId w:val="21"/>
  </w:num>
  <w:num w:numId="15">
    <w:abstractNumId w:val="28"/>
  </w:num>
  <w:num w:numId="16">
    <w:abstractNumId w:val="25"/>
  </w:num>
  <w:num w:numId="17">
    <w:abstractNumId w:val="16"/>
  </w:num>
  <w:num w:numId="18">
    <w:abstractNumId w:val="2"/>
  </w:num>
  <w:num w:numId="19">
    <w:abstractNumId w:val="1"/>
  </w:num>
  <w:num w:numId="20">
    <w:abstractNumId w:val="2"/>
  </w:num>
  <w:num w:numId="21">
    <w:abstractNumId w:val="0"/>
  </w:num>
  <w:num w:numId="22">
    <w:abstractNumId w:val="2"/>
  </w:num>
  <w:num w:numId="23">
    <w:abstractNumId w:val="21"/>
  </w:num>
  <w:num w:numId="24">
    <w:abstractNumId w:val="12"/>
  </w:num>
  <w:num w:numId="25">
    <w:abstractNumId w:val="14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9"/>
  </w:num>
  <w:num w:numId="29">
    <w:abstractNumId w:val="23"/>
  </w:num>
  <w:num w:numId="30">
    <w:abstractNumId w:val="3"/>
  </w:num>
  <w:num w:numId="31">
    <w:abstractNumId w:val="20"/>
  </w:num>
  <w:num w:numId="32">
    <w:abstractNumId w:val="33"/>
  </w:num>
  <w:num w:numId="33">
    <w:abstractNumId w:val="32"/>
  </w:num>
  <w:num w:numId="34">
    <w:abstractNumId w:val="17"/>
  </w:num>
  <w:num w:numId="35">
    <w:abstractNumId w:val="9"/>
  </w:num>
  <w:num w:numId="36">
    <w:abstractNumId w:val="19"/>
  </w:num>
  <w:num w:numId="37">
    <w:abstractNumId w:val="5"/>
  </w:num>
  <w:num w:numId="38">
    <w:abstractNumId w:val="15"/>
  </w:num>
  <w:num w:numId="39">
    <w:abstractNumId w:val="13"/>
  </w:num>
  <w:num w:numId="40">
    <w:abstractNumId w:val="10"/>
  </w:num>
  <w:num w:numId="41">
    <w:abstractNumId w:val="18"/>
  </w:num>
  <w:num w:numId="42">
    <w:abstractNumId w:val="26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905"/>
    <w:rsid w:val="0010077B"/>
    <w:rsid w:val="0012615E"/>
    <w:rsid w:val="001C4905"/>
    <w:rsid w:val="001C65B3"/>
    <w:rsid w:val="00215F9C"/>
    <w:rsid w:val="00253F0B"/>
    <w:rsid w:val="002E2A22"/>
    <w:rsid w:val="002F3E55"/>
    <w:rsid w:val="00321F80"/>
    <w:rsid w:val="00337AF9"/>
    <w:rsid w:val="003A34FC"/>
    <w:rsid w:val="003C4327"/>
    <w:rsid w:val="003C4580"/>
    <w:rsid w:val="003F7D2C"/>
    <w:rsid w:val="00406BBA"/>
    <w:rsid w:val="00446AA6"/>
    <w:rsid w:val="004821AF"/>
    <w:rsid w:val="004D2768"/>
    <w:rsid w:val="004E6C12"/>
    <w:rsid w:val="005160C5"/>
    <w:rsid w:val="00557A62"/>
    <w:rsid w:val="005778F7"/>
    <w:rsid w:val="005E266E"/>
    <w:rsid w:val="00647C6B"/>
    <w:rsid w:val="006C2DBC"/>
    <w:rsid w:val="006F335E"/>
    <w:rsid w:val="007068D2"/>
    <w:rsid w:val="00712AFD"/>
    <w:rsid w:val="00736991"/>
    <w:rsid w:val="00746E08"/>
    <w:rsid w:val="0077171B"/>
    <w:rsid w:val="007936AB"/>
    <w:rsid w:val="007B6148"/>
    <w:rsid w:val="007E5427"/>
    <w:rsid w:val="007F26F1"/>
    <w:rsid w:val="00807896"/>
    <w:rsid w:val="00840721"/>
    <w:rsid w:val="008C073A"/>
    <w:rsid w:val="008F5C7E"/>
    <w:rsid w:val="00940277"/>
    <w:rsid w:val="009648FB"/>
    <w:rsid w:val="0097452E"/>
    <w:rsid w:val="0097613B"/>
    <w:rsid w:val="009A2F57"/>
    <w:rsid w:val="009B4ECD"/>
    <w:rsid w:val="009F4491"/>
    <w:rsid w:val="00A56EB6"/>
    <w:rsid w:val="00AC6628"/>
    <w:rsid w:val="00AE3A2D"/>
    <w:rsid w:val="00B101BA"/>
    <w:rsid w:val="00B11972"/>
    <w:rsid w:val="00B46C91"/>
    <w:rsid w:val="00B842A4"/>
    <w:rsid w:val="00BF5177"/>
    <w:rsid w:val="00C10A53"/>
    <w:rsid w:val="00C20F8C"/>
    <w:rsid w:val="00C3142B"/>
    <w:rsid w:val="00C632F6"/>
    <w:rsid w:val="00C84483"/>
    <w:rsid w:val="00CD79C8"/>
    <w:rsid w:val="00CE0E41"/>
    <w:rsid w:val="00CF6270"/>
    <w:rsid w:val="00D42DC1"/>
    <w:rsid w:val="00D54678"/>
    <w:rsid w:val="00D71E00"/>
    <w:rsid w:val="00D93E21"/>
    <w:rsid w:val="00DF2857"/>
    <w:rsid w:val="00E177D4"/>
    <w:rsid w:val="00E4377A"/>
    <w:rsid w:val="00E74E25"/>
    <w:rsid w:val="00F06F9E"/>
    <w:rsid w:val="00F94DDC"/>
    <w:rsid w:val="00FB3377"/>
    <w:rsid w:val="00FD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C84A9C2"/>
  <w15:docId w15:val="{C67F0357-EABE-4406-B6D0-23F9851A5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47C6B"/>
    <w:pPr>
      <w:spacing w:after="0"/>
    </w:pPr>
  </w:style>
  <w:style w:type="paragraph" w:styleId="berschrift1">
    <w:name w:val="heading 1"/>
    <w:basedOn w:val="Standard"/>
    <w:next w:val="Standard"/>
    <w:link w:val="berschrift1Zchn"/>
    <w:qFormat/>
    <w:rsid w:val="004D2768"/>
    <w:pPr>
      <w:keepNext/>
      <w:keepLines/>
      <w:numPr>
        <w:numId w:val="5"/>
      </w:numPr>
      <w:spacing w:before="120" w:after="6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CE0E41"/>
    <w:pPr>
      <w:keepNext/>
      <w:keepLines/>
      <w:numPr>
        <w:ilvl w:val="1"/>
        <w:numId w:val="5"/>
      </w:numPr>
      <w:spacing w:before="120" w:after="6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4D2768"/>
    <w:pPr>
      <w:keepNext/>
      <w:keepLines/>
      <w:numPr>
        <w:ilvl w:val="2"/>
        <w:numId w:val="5"/>
      </w:numPr>
      <w:spacing w:before="12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qFormat/>
    <w:rsid w:val="00321F80"/>
    <w:pPr>
      <w:keepNext/>
      <w:keepLines/>
      <w:spacing w:before="120" w:after="6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4D2768"/>
    <w:pPr>
      <w:keepNext/>
      <w:keepLines/>
      <w:numPr>
        <w:ilvl w:val="4"/>
        <w:numId w:val="5"/>
      </w:numPr>
      <w:spacing w:before="200"/>
      <w:outlineLvl w:val="4"/>
    </w:pPr>
    <w:rPr>
      <w:rFonts w:asciiTheme="majorHAnsi" w:eastAsiaTheme="majorEastAsia" w:hAnsiTheme="majorHAnsi" w:cstheme="majorBidi"/>
      <w:color w:val="1E2A43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4D2768"/>
    <w:pPr>
      <w:keepNext/>
      <w:keepLines/>
      <w:numPr>
        <w:ilvl w:val="5"/>
        <w:numId w:val="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4D2768"/>
    <w:pPr>
      <w:keepNext/>
      <w:keepLines/>
      <w:numPr>
        <w:ilvl w:val="6"/>
        <w:numId w:val="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4D2768"/>
    <w:pPr>
      <w:keepNext/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4D2768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C4580"/>
    <w:pPr>
      <w:spacing w:after="0"/>
    </w:pPr>
  </w:style>
  <w:style w:type="paragraph" w:customStyle="1" w:styleId="TitelBetreff11pt">
    <w:name w:val="Titel Betreff 11pt"/>
    <w:basedOn w:val="Standard"/>
    <w:uiPriority w:val="3"/>
    <w:qFormat/>
    <w:rsid w:val="005778F7"/>
    <w:pPr>
      <w:spacing w:after="120"/>
    </w:pPr>
    <w:rPr>
      <w:b/>
      <w:sz w:val="32"/>
    </w:rPr>
  </w:style>
  <w:style w:type="paragraph" w:styleId="Titel">
    <w:name w:val="Title"/>
    <w:basedOn w:val="Standard"/>
    <w:next w:val="Standard"/>
    <w:link w:val="TitelZchn"/>
    <w:uiPriority w:val="4"/>
    <w:qFormat/>
    <w:rsid w:val="0097613B"/>
    <w:pPr>
      <w:spacing w:before="120" w:after="60"/>
      <w:contextualSpacing/>
    </w:pPr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4"/>
    <w:rsid w:val="0097613B"/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5"/>
    <w:qFormat/>
    <w:rsid w:val="00CE0E41"/>
    <w:pPr>
      <w:numPr>
        <w:ilvl w:val="1"/>
      </w:numPr>
      <w:spacing w:before="120" w:after="60"/>
    </w:pPr>
    <w:rPr>
      <w:rFonts w:asciiTheme="majorHAnsi" w:eastAsiaTheme="majorEastAsia" w:hAnsiTheme="majorHAnsi" w:cstheme="majorBidi"/>
      <w:b/>
      <w:iCs/>
      <w:sz w:val="26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sid w:val="00CE0E41"/>
    <w:rPr>
      <w:rFonts w:asciiTheme="majorHAnsi" w:eastAsiaTheme="majorEastAsia" w:hAnsiTheme="majorHAnsi" w:cstheme="majorBidi"/>
      <w:b/>
      <w:iCs/>
      <w:sz w:val="26"/>
      <w:szCs w:val="24"/>
    </w:rPr>
  </w:style>
  <w:style w:type="paragraph" w:customStyle="1" w:styleId="Aufzhlungszeichenfr1Ebene">
    <w:name w:val="Aufzählungszeichen für 1 Ebene"/>
    <w:basedOn w:val="Standard"/>
    <w:uiPriority w:val="2"/>
    <w:qFormat/>
    <w:rsid w:val="00E4377A"/>
    <w:pPr>
      <w:numPr>
        <w:numId w:val="22"/>
      </w:numPr>
      <w:ind w:left="426" w:hanging="284"/>
      <w:contextualSpacing/>
    </w:pPr>
  </w:style>
  <w:style w:type="character" w:customStyle="1" w:styleId="berschrift1Zchn">
    <w:name w:val="Überschrift 1 Zchn"/>
    <w:basedOn w:val="Absatz-Standardschriftart"/>
    <w:link w:val="berschrift1"/>
    <w:rsid w:val="004D276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CE0E41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321F8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21F80"/>
    <w:rPr>
      <w:rFonts w:asciiTheme="majorHAnsi" w:eastAsiaTheme="majorEastAsia" w:hAnsiTheme="majorHAnsi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21F80"/>
    <w:rPr>
      <w:rFonts w:asciiTheme="majorHAnsi" w:eastAsiaTheme="majorEastAsia" w:hAnsiTheme="majorHAnsi" w:cstheme="majorBidi"/>
      <w:color w:val="1E2A43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21F80"/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21F80"/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paragraph" w:styleId="Listenabsatz">
    <w:name w:val="List Paragraph"/>
    <w:basedOn w:val="Standard"/>
    <w:uiPriority w:val="34"/>
    <w:qFormat/>
    <w:rsid w:val="004D2768"/>
    <w:pPr>
      <w:contextualSpacing/>
    </w:pPr>
  </w:style>
  <w:style w:type="table" w:styleId="Tabellenraster">
    <w:name w:val="Table Grid"/>
    <w:basedOn w:val="NormaleTabelle"/>
    <w:rsid w:val="00A56E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MHTabelleohneRahmenlinien">
    <w:name w:val="FMH Tabelle ohne Rahmenlinien"/>
    <w:basedOn w:val="NormaleTabelle"/>
    <w:uiPriority w:val="99"/>
    <w:rsid w:val="00A56EB6"/>
    <w:pPr>
      <w:spacing w:after="0"/>
    </w:pPr>
    <w:tblPr>
      <w:tblCellMar>
        <w:left w:w="0" w:type="dxa"/>
        <w:right w:w="0" w:type="dxa"/>
      </w:tblCellMar>
    </w:tblPr>
  </w:style>
  <w:style w:type="table" w:customStyle="1" w:styleId="FMHRahmenlinienblau">
    <w:name w:val="FMH Rahmenlinien blau"/>
    <w:basedOn w:val="NormaleTabelle"/>
    <w:uiPriority w:val="99"/>
    <w:rsid w:val="00A56EB6"/>
    <w:pPr>
      <w:spacing w:after="0"/>
    </w:pPr>
    <w:tblPr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  <w:insideH w:val="single" w:sz="8" w:space="0" w:color="3C5587" w:themeColor="accent1"/>
        <w:insideV w:val="single" w:sz="8" w:space="0" w:color="3C5587" w:themeColor="accent1"/>
      </w:tblBorders>
    </w:tblPr>
  </w:style>
  <w:style w:type="table" w:styleId="HelleListe">
    <w:name w:val="Light List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text1"/>
        <w:left w:val="single" w:sz="8" w:space="0" w:color="3C5587" w:themeColor="text1"/>
        <w:bottom w:val="single" w:sz="8" w:space="0" w:color="3C5587" w:themeColor="text1"/>
        <w:right w:val="single" w:sz="8" w:space="0" w:color="3C558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band1Horz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band1Horz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</w:style>
  <w:style w:type="table" w:styleId="HelleListe-Akzent3">
    <w:name w:val="Light List Accent 3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556473" w:themeColor="accent3"/>
        <w:left w:val="single" w:sz="8" w:space="0" w:color="556473" w:themeColor="accent3"/>
        <w:bottom w:val="single" w:sz="8" w:space="0" w:color="556473" w:themeColor="accent3"/>
        <w:right w:val="single" w:sz="8" w:space="0" w:color="55647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564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band1Horz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</w:style>
  <w:style w:type="table" w:styleId="HelleSchattierung-Akzent5">
    <w:name w:val="Light Shading Accent 5"/>
    <w:basedOn w:val="NormaleTabelle"/>
    <w:uiPriority w:val="60"/>
    <w:rsid w:val="00A56EB6"/>
    <w:pPr>
      <w:spacing w:after="0"/>
    </w:pPr>
    <w:rPr>
      <w:color w:val="797150" w:themeColor="accent5" w:themeShade="BF"/>
    </w:rPr>
    <w:tblPr>
      <w:tblStyleRowBandSize w:val="1"/>
      <w:tblStyleColBandSize w:val="1"/>
      <w:tblBorders>
        <w:top w:val="single" w:sz="8" w:space="0" w:color="A0966E" w:themeColor="accent5"/>
        <w:bottom w:val="single" w:sz="8" w:space="0" w:color="A0966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</w:style>
  <w:style w:type="numbering" w:customStyle="1" w:styleId="FMHNummerierunggegliedertauf3EbenenAltN">
    <w:name w:val="FMH Nummerierung gegliedert auf 3 Ebenen (Alt+N)"/>
    <w:uiPriority w:val="99"/>
    <w:rsid w:val="00CF6270"/>
    <w:pPr>
      <w:numPr>
        <w:numId w:val="7"/>
      </w:numPr>
    </w:pPr>
  </w:style>
  <w:style w:type="numbering" w:customStyle="1" w:styleId="FMHAufzhlunggegliedertauf3EbenenAltA">
    <w:name w:val="FMH Aufzählung gegliedert auf 3 Ebenen (Alt+A)"/>
    <w:uiPriority w:val="99"/>
    <w:rsid w:val="00CF6270"/>
    <w:pPr>
      <w:numPr>
        <w:numId w:val="14"/>
      </w:numPr>
    </w:pPr>
  </w:style>
  <w:style w:type="paragraph" w:customStyle="1" w:styleId="ABCfr1EbeneAufzhlung">
    <w:name w:val="ABC für 1 Ebene Aufzählung"/>
    <w:basedOn w:val="Standard"/>
    <w:uiPriority w:val="2"/>
    <w:qFormat/>
    <w:rsid w:val="00E4377A"/>
    <w:pPr>
      <w:numPr>
        <w:numId w:val="17"/>
      </w:numPr>
      <w:ind w:left="426" w:hanging="284"/>
      <w:contextualSpacing/>
    </w:pPr>
  </w:style>
  <w:style w:type="character" w:styleId="Hyperlink">
    <w:name w:val="Hyperlink"/>
    <w:basedOn w:val="Absatz-Standardschriftart"/>
    <w:uiPriority w:val="99"/>
    <w:unhideWhenUsed/>
    <w:rsid w:val="00CE0E41"/>
    <w:rPr>
      <w:color w:val="3C5587" w:themeColor="hyperlink"/>
      <w:u w:val="single"/>
    </w:rPr>
  </w:style>
  <w:style w:type="paragraph" w:styleId="Verzeichnis1">
    <w:name w:val="toc 1"/>
    <w:basedOn w:val="Standard"/>
    <w:next w:val="Standard"/>
    <w:uiPriority w:val="39"/>
    <w:unhideWhenUsed/>
    <w:rsid w:val="00CE0E41"/>
    <w:pPr>
      <w:tabs>
        <w:tab w:val="right" w:leader="dot" w:pos="9072"/>
      </w:tabs>
      <w:ind w:left="454" w:right="567" w:hanging="454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134" w:right="56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928" w:hanging="794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77D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77D4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E177D4"/>
    <w:pPr>
      <w:spacing w:after="200"/>
    </w:pPr>
    <w:rPr>
      <w:bCs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rsid w:val="00E177D4"/>
    <w:pPr>
      <w:ind w:left="680" w:hanging="680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E177D4"/>
    <w:rPr>
      <w:sz w:val="18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177D4"/>
    <w:rPr>
      <w:vertAlign w:val="superscript"/>
    </w:rPr>
  </w:style>
  <w:style w:type="paragraph" w:styleId="Kopfzeile">
    <w:name w:val="header"/>
    <w:basedOn w:val="Standard"/>
    <w:link w:val="KopfzeileZchn"/>
    <w:unhideWhenUsed/>
    <w:rsid w:val="00E177D4"/>
    <w:pPr>
      <w:tabs>
        <w:tab w:val="center" w:pos="4536"/>
        <w:tab w:val="right" w:pos="9072"/>
      </w:tabs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E177D4"/>
    <w:rPr>
      <w:sz w:val="18"/>
    </w:rPr>
  </w:style>
  <w:style w:type="paragraph" w:styleId="Fuzeile">
    <w:name w:val="footer"/>
    <w:basedOn w:val="Standard"/>
    <w:link w:val="FuzeileZchn"/>
    <w:unhideWhenUsed/>
    <w:rsid w:val="00E177D4"/>
    <w:pPr>
      <w:tabs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E177D4"/>
    <w:rPr>
      <w:sz w:val="18"/>
    </w:rPr>
  </w:style>
  <w:style w:type="character" w:styleId="Platzhaltertext">
    <w:name w:val="Placeholder Text"/>
    <w:basedOn w:val="Absatz-Standardschriftart"/>
    <w:uiPriority w:val="99"/>
    <w:semiHidden/>
    <w:rsid w:val="00557A62"/>
    <w:rPr>
      <w:color w:val="808080"/>
    </w:rPr>
  </w:style>
  <w:style w:type="paragraph" w:customStyle="1" w:styleId="Angabenpersnlich">
    <w:name w:val="Angaben persönlich"/>
    <w:basedOn w:val="Standard"/>
    <w:rsid w:val="003A34FC"/>
    <w:rPr>
      <w:sz w:val="18"/>
    </w:rPr>
  </w:style>
  <w:style w:type="paragraph" w:styleId="Aufzhlungszeichen2">
    <w:name w:val="List Bullet 2"/>
    <w:basedOn w:val="Aufzhlungszeichenfr1Ebene"/>
    <w:uiPriority w:val="99"/>
    <w:rsid w:val="00BF5177"/>
    <w:pPr>
      <w:numPr>
        <w:ilvl w:val="1"/>
      </w:numPr>
    </w:pPr>
  </w:style>
  <w:style w:type="paragraph" w:styleId="Aufzhlungszeichen3">
    <w:name w:val="List Bullet 3"/>
    <w:basedOn w:val="Aufzhlungszeichenfr1Ebene"/>
    <w:uiPriority w:val="99"/>
    <w:rsid w:val="00BF5177"/>
    <w:pPr>
      <w:numPr>
        <w:ilvl w:val="2"/>
      </w:numPr>
    </w:pPr>
  </w:style>
  <w:style w:type="paragraph" w:customStyle="1" w:styleId="Nummerierungfr1Ebene">
    <w:name w:val="Nummerierung für 1 Ebene"/>
    <w:basedOn w:val="Standard"/>
    <w:uiPriority w:val="2"/>
    <w:qFormat/>
    <w:rsid w:val="00CF6270"/>
    <w:pPr>
      <w:numPr>
        <w:numId w:val="25"/>
      </w:numPr>
      <w:contextualSpacing/>
    </w:pPr>
    <w:rPr>
      <w:szCs w:val="20"/>
    </w:rPr>
  </w:style>
  <w:style w:type="paragraph" w:customStyle="1" w:styleId="Aufzhlungszeichenfr1Ebene0">
    <w:name w:val="Aufzählungszeichen  für 1 Ebene"/>
    <w:basedOn w:val="Standard"/>
    <w:uiPriority w:val="2"/>
    <w:qFormat/>
    <w:rsid w:val="001C4905"/>
    <w:pPr>
      <w:ind w:left="284" w:hanging="284"/>
      <w:contextualSpacing/>
    </w:pPr>
    <w:rPr>
      <w:sz w:val="20"/>
    </w:rPr>
  </w:style>
  <w:style w:type="paragraph" w:customStyle="1" w:styleId="ABCAufzhlungfr1Ebene">
    <w:name w:val="ABC Aufzählung für 1 Ebene"/>
    <w:basedOn w:val="Standard"/>
    <w:uiPriority w:val="2"/>
    <w:qFormat/>
    <w:rsid w:val="001C4905"/>
    <w:pPr>
      <w:ind w:left="426" w:hanging="284"/>
      <w:contextualSpacing/>
    </w:pPr>
  </w:style>
  <w:style w:type="paragraph" w:customStyle="1" w:styleId="Bullet1">
    <w:name w:val="Bullet1"/>
    <w:basedOn w:val="Standard"/>
    <w:rsid w:val="001C4905"/>
    <w:pPr>
      <w:numPr>
        <w:numId w:val="29"/>
      </w:numPr>
      <w:tabs>
        <w:tab w:val="clear" w:pos="360"/>
        <w:tab w:val="left" w:pos="198"/>
      </w:tabs>
      <w:spacing w:line="280" w:lineRule="atLeast"/>
      <w:ind w:left="198" w:hanging="19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2">
    <w:name w:val="Bullet2"/>
    <w:basedOn w:val="Standard"/>
    <w:rsid w:val="001C4905"/>
    <w:pPr>
      <w:numPr>
        <w:numId w:val="30"/>
      </w:numPr>
      <w:tabs>
        <w:tab w:val="clear" w:pos="360"/>
        <w:tab w:val="left" w:pos="397"/>
      </w:tabs>
      <w:spacing w:line="280" w:lineRule="atLeast"/>
      <w:ind w:left="396" w:hanging="19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1">
    <w:name w:val="Text1"/>
    <w:basedOn w:val="Standard"/>
    <w:rsid w:val="001C4905"/>
    <w:pPr>
      <w:spacing w:line="280" w:lineRule="atLeas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2">
    <w:name w:val="Text2"/>
    <w:basedOn w:val="Text1"/>
    <w:rsid w:val="001C4905"/>
    <w:pPr>
      <w:ind w:left="196"/>
    </w:pPr>
  </w:style>
  <w:style w:type="paragraph" w:customStyle="1" w:styleId="Text3">
    <w:name w:val="Text3"/>
    <w:basedOn w:val="Text1"/>
    <w:rsid w:val="001C4905"/>
    <w:pPr>
      <w:ind w:left="397"/>
    </w:pPr>
  </w:style>
  <w:style w:type="paragraph" w:styleId="Textkrper">
    <w:name w:val="Body Text"/>
    <w:basedOn w:val="Standard"/>
    <w:link w:val="TextkrperZchn"/>
    <w:semiHidden/>
    <w:rsid w:val="001C4905"/>
    <w:rPr>
      <w:rFonts w:ascii="Arial" w:eastAsia="Times New Roman" w:hAnsi="Arial" w:cs="Arial"/>
      <w:szCs w:val="24"/>
    </w:rPr>
  </w:style>
  <w:style w:type="character" w:customStyle="1" w:styleId="TextkrperZchn">
    <w:name w:val="Textkörper Zchn"/>
    <w:basedOn w:val="Absatz-Standardschriftart"/>
    <w:link w:val="Textkrper"/>
    <w:semiHidden/>
    <w:rsid w:val="001C4905"/>
    <w:rPr>
      <w:rFonts w:ascii="Arial" w:eastAsia="Times New Roman" w:hAnsi="Arial" w:cs="Arial"/>
      <w:szCs w:val="24"/>
    </w:rPr>
  </w:style>
  <w:style w:type="paragraph" w:customStyle="1" w:styleId="Sprechblasentext1">
    <w:name w:val="Sprechblasentext1"/>
    <w:basedOn w:val="Standard"/>
    <w:semiHidden/>
    <w:rsid w:val="001C4905"/>
    <w:rPr>
      <w:rFonts w:ascii="Tahoma" w:eastAsia="Times New Roman" w:hAnsi="Tahoma" w:cs="Tahoma"/>
      <w:sz w:val="16"/>
      <w:szCs w:val="16"/>
      <w:lang w:val="en-US"/>
    </w:rPr>
  </w:style>
  <w:style w:type="character" w:customStyle="1" w:styleId="ueberschriften1">
    <w:name w:val="ueberschriften1"/>
    <w:rsid w:val="001C4905"/>
    <w:rPr>
      <w:rFonts w:ascii="Arial" w:hAnsi="Arial" w:cs="Arial" w:hint="default"/>
      <w:b/>
      <w:bCs/>
      <w:color w:val="330000"/>
      <w:sz w:val="21"/>
      <w:szCs w:val="21"/>
    </w:rPr>
  </w:style>
  <w:style w:type="paragraph" w:styleId="HTMLVorformatiert">
    <w:name w:val="HTML Preformatted"/>
    <w:basedOn w:val="Standard"/>
    <w:link w:val="HTMLVorformatiertZchn"/>
    <w:semiHidden/>
    <w:rsid w:val="001C49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1C4905"/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textalgemein1">
    <w:name w:val="textalgemein1"/>
    <w:rsid w:val="001C4905"/>
    <w:rPr>
      <w:rFonts w:ascii="Arial" w:hAnsi="Arial" w:cs="Arial" w:hint="default"/>
      <w:color w:val="330000"/>
      <w:sz w:val="18"/>
      <w:szCs w:val="18"/>
    </w:rPr>
  </w:style>
  <w:style w:type="character" w:styleId="Seitenzahl">
    <w:name w:val="page number"/>
    <w:basedOn w:val="Absatz-Standardschriftart"/>
    <w:semiHidden/>
    <w:rsid w:val="001C4905"/>
  </w:style>
  <w:style w:type="character" w:styleId="Kommentarzeichen">
    <w:name w:val="annotation reference"/>
    <w:uiPriority w:val="99"/>
    <w:semiHidden/>
    <w:unhideWhenUsed/>
    <w:rsid w:val="001C490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C4905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C490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490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4905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messerl\Vorlagen\Leer_DE.dotx" TargetMode="External"/></Relationships>
</file>

<file path=word/theme/theme1.xml><?xml version="1.0" encoding="utf-8"?>
<a:theme xmlns:a="http://schemas.openxmlformats.org/drawingml/2006/main" name="FMH">
  <a:themeElements>
    <a:clrScheme name="FMH">
      <a:dk1>
        <a:srgbClr val="3C5587"/>
      </a:dk1>
      <a:lt1>
        <a:sysClr val="window" lastClr="FFFFFF"/>
      </a:lt1>
      <a:dk2>
        <a:srgbClr val="000000"/>
      </a:dk2>
      <a:lt2>
        <a:srgbClr val="FFFFFF"/>
      </a:lt2>
      <a:accent1>
        <a:srgbClr val="3C5587"/>
      </a:accent1>
      <a:accent2>
        <a:srgbClr val="DCE1E6"/>
      </a:accent2>
      <a:accent3>
        <a:srgbClr val="556473"/>
      </a:accent3>
      <a:accent4>
        <a:srgbClr val="FFE60A"/>
      </a:accent4>
      <a:accent5>
        <a:srgbClr val="A0966E"/>
      </a:accent5>
      <a:accent6>
        <a:srgbClr val="E6DCB4"/>
      </a:accent6>
      <a:hlink>
        <a:srgbClr val="3C5587"/>
      </a:hlink>
      <a:folHlink>
        <a:srgbClr val="A0966E"/>
      </a:folHlink>
    </a:clrScheme>
    <a:fontScheme name="FMH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952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FC834-C768-4D30-BC1F-ED5356767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Leer_DE.dotx</Template>
  <TotalTime>0</TotalTime>
  <Pages>10</Pages>
  <Words>1258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Leer DE</vt:lpstr>
    </vt:vector>
  </TitlesOfParts>
  <Company>FMH</Company>
  <LinksUpToDate>false</LinksUpToDate>
  <CharactersWithSpaces>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Leer DE</dc:title>
  <dc:creator>Romy-Louise Messerli</dc:creator>
  <cp:lastModifiedBy>Graf Nils</cp:lastModifiedBy>
  <cp:revision>17</cp:revision>
  <cp:lastPrinted>2021-11-05T07:56:00Z</cp:lastPrinted>
  <dcterms:created xsi:type="dcterms:W3CDTF">2021-11-05T06:56:00Z</dcterms:created>
  <dcterms:modified xsi:type="dcterms:W3CDTF">2021-12-14T06:41:00Z</dcterms:modified>
</cp:coreProperties>
</file>